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94CF6" w:rsidRPr="00DE28DF" w:rsidRDefault="00CC3006">
      <w:pPr>
        <w:rPr>
          <w:lang w:val="ru-RU"/>
        </w:rPr>
      </w:pPr>
      <w:r w:rsidRPr="00905B2A">
        <w:rPr>
          <w:rStyle w:val="BigStyle"/>
          <w:lang w:val="ru-RU"/>
        </w:rPr>
        <w:t xml:space="preserve">                                                                                            Утверждено</w:t>
      </w:r>
      <w:r w:rsidRPr="00905B2A">
        <w:rPr>
          <w:rStyle w:val="BigStyle"/>
          <w:lang w:val="ru-RU"/>
        </w:rPr>
        <w:br/>
        <w:t xml:space="preserve">                                                                                            постановлением</w:t>
      </w:r>
      <w:r w:rsidRPr="00905B2A">
        <w:rPr>
          <w:rStyle w:val="BigStyle"/>
          <w:lang w:val="ru-RU"/>
        </w:rPr>
        <w:br/>
        <w:t xml:space="preserve">                                                                                            Кабинета Министров</w:t>
      </w:r>
      <w:r w:rsidRPr="00905B2A">
        <w:rPr>
          <w:rStyle w:val="BigStyle"/>
          <w:lang w:val="ru-RU"/>
        </w:rPr>
        <w:br/>
        <w:t xml:space="preserve">                                                                                            Республики Татарстан</w:t>
      </w:r>
      <w:r w:rsidRPr="00905B2A">
        <w:rPr>
          <w:rStyle w:val="BigStyle"/>
          <w:lang w:val="ru-RU"/>
        </w:rPr>
        <w:br/>
        <w:t xml:space="preserve">                                                                                            от __________202</w:t>
      </w:r>
      <w:r w:rsidR="00EA38A4">
        <w:rPr>
          <w:rStyle w:val="BigStyle"/>
          <w:lang w:val="ru-RU"/>
        </w:rPr>
        <w:t>6</w:t>
      </w:r>
      <w:r w:rsidRPr="00905B2A">
        <w:rPr>
          <w:rStyle w:val="BigStyle"/>
          <w:lang w:val="ru-RU"/>
        </w:rPr>
        <w:t xml:space="preserve"> № ______</w:t>
      </w:r>
      <w:r w:rsidR="00DE28DF" w:rsidRPr="00DE28DF">
        <w:rPr>
          <w:rStyle w:val="BigStyle"/>
          <w:lang w:val="ru-RU"/>
        </w:rPr>
        <w:br/>
      </w:r>
    </w:p>
    <w:p w:rsidR="00E94CF6" w:rsidRPr="00DE28DF" w:rsidRDefault="00DE28DF">
      <w:pPr>
        <w:spacing w:after="0"/>
        <w:jc w:val="center"/>
        <w:rPr>
          <w:lang w:val="ru-RU"/>
        </w:rPr>
      </w:pPr>
      <w:r w:rsidRPr="00DE28DF">
        <w:rPr>
          <w:rStyle w:val="BigStyle"/>
          <w:lang w:val="ru-RU"/>
        </w:rPr>
        <w:t>Графическое описание местоположения границ</w:t>
      </w:r>
    </w:p>
    <w:p w:rsidR="00E94CF6" w:rsidRPr="00DE28DF" w:rsidRDefault="00BB1DD4">
      <w:pPr>
        <w:spacing w:after="0"/>
        <w:jc w:val="center"/>
        <w:rPr>
          <w:lang w:val="ru-RU"/>
        </w:rPr>
      </w:pPr>
      <w:r>
        <w:rPr>
          <w:rStyle w:val="BigStyle"/>
          <w:lang w:val="ru-RU"/>
        </w:rPr>
        <w:t>памятника</w:t>
      </w:r>
      <w:r w:rsidR="00DE28DF" w:rsidRPr="00DE28DF">
        <w:rPr>
          <w:rStyle w:val="BigStyle"/>
          <w:lang w:val="ru-RU"/>
        </w:rPr>
        <w:t xml:space="preserve"> природы регионального значения </w:t>
      </w:r>
      <w:r w:rsidR="00EA38A4">
        <w:rPr>
          <w:rStyle w:val="BigStyle"/>
          <w:lang w:val="ru-RU"/>
        </w:rPr>
        <w:t>«</w:t>
      </w:r>
      <w:r w:rsidR="00DE28DF" w:rsidRPr="00DE28DF">
        <w:rPr>
          <w:rStyle w:val="BigStyle"/>
          <w:lang w:val="ru-RU"/>
        </w:rPr>
        <w:t>Озеро Архиерейское</w:t>
      </w:r>
      <w:r w:rsidR="00EA38A4">
        <w:rPr>
          <w:rStyle w:val="BigStyle"/>
          <w:lang w:val="ru-RU"/>
        </w:rPr>
        <w:t>»</w:t>
      </w:r>
    </w:p>
    <w:p w:rsidR="00E94CF6" w:rsidRDefault="00DE28DF" w:rsidP="00EA38A4">
      <w:pPr>
        <w:spacing w:after="0" w:line="240" w:lineRule="auto"/>
        <w:jc w:val="center"/>
        <w:rPr>
          <w:rStyle w:val="BigStyle"/>
        </w:rPr>
      </w:pPr>
      <w:r w:rsidRPr="00E46BA7">
        <w:rPr>
          <w:rStyle w:val="BigStyle"/>
          <w:lang w:val="ru-RU"/>
        </w:rPr>
        <w:br/>
      </w:r>
      <w:proofErr w:type="spellStart"/>
      <w:r>
        <w:rPr>
          <w:rStyle w:val="BigStyle"/>
        </w:rPr>
        <w:t>Раздел</w:t>
      </w:r>
      <w:proofErr w:type="spellEnd"/>
      <w:r>
        <w:rPr>
          <w:rStyle w:val="BigStyle"/>
        </w:rPr>
        <w:t xml:space="preserve"> 1</w:t>
      </w:r>
    </w:p>
    <w:p w:rsidR="00EA38A4" w:rsidRPr="00EA38A4" w:rsidRDefault="00EA38A4" w:rsidP="00EA38A4">
      <w:pPr>
        <w:spacing w:after="0" w:line="240" w:lineRule="auto"/>
        <w:jc w:val="center"/>
        <w:rPr>
          <w:sz w:val="10"/>
        </w:rPr>
      </w:pPr>
    </w:p>
    <w:tbl>
      <w:tblPr>
        <w:tblStyle w:val="aff0"/>
        <w:tblW w:w="0" w:type="auto"/>
        <w:tblLayout w:type="fixed"/>
        <w:tblLook w:val="04A0" w:firstRow="1" w:lastRow="0" w:firstColumn="1" w:lastColumn="0" w:noHBand="0" w:noVBand="1"/>
      </w:tblPr>
      <w:tblGrid>
        <w:gridCol w:w="845"/>
        <w:gridCol w:w="4116"/>
        <w:gridCol w:w="5238"/>
      </w:tblGrid>
      <w:tr w:rsidR="00E94CF6">
        <w:tc>
          <w:tcPr>
            <w:tcW w:w="10199" w:type="dxa"/>
            <w:gridSpan w:val="3"/>
          </w:tcPr>
          <w:p w:rsidR="00E94CF6" w:rsidRDefault="00DE28DF">
            <w:pPr>
              <w:jc w:val="center"/>
            </w:pPr>
            <w:proofErr w:type="spellStart"/>
            <w:r>
              <w:rPr>
                <w:rStyle w:val="BigStyle"/>
              </w:rPr>
              <w:t>Сведения</w:t>
            </w:r>
            <w:proofErr w:type="spellEnd"/>
            <w:r>
              <w:rPr>
                <w:rStyle w:val="BigStyle"/>
              </w:rPr>
              <w:t xml:space="preserve"> </w:t>
            </w:r>
            <w:proofErr w:type="spellStart"/>
            <w:r>
              <w:rPr>
                <w:rStyle w:val="BigStyle"/>
              </w:rPr>
              <w:t>об</w:t>
            </w:r>
            <w:proofErr w:type="spellEnd"/>
            <w:r>
              <w:rPr>
                <w:rStyle w:val="BigStyle"/>
              </w:rPr>
              <w:t xml:space="preserve"> </w:t>
            </w:r>
            <w:proofErr w:type="spellStart"/>
            <w:r>
              <w:rPr>
                <w:rStyle w:val="BigStyle"/>
              </w:rPr>
              <w:t>объекте</w:t>
            </w:r>
            <w:proofErr w:type="spellEnd"/>
          </w:p>
        </w:tc>
      </w:tr>
      <w:tr w:rsidR="00E94CF6">
        <w:tc>
          <w:tcPr>
            <w:tcW w:w="845" w:type="dxa"/>
          </w:tcPr>
          <w:p w:rsidR="00E94CF6" w:rsidRDefault="00DE28DF">
            <w:pPr>
              <w:jc w:val="center"/>
            </w:pPr>
            <w:r>
              <w:rPr>
                <w:rStyle w:val="BigStyle"/>
              </w:rPr>
              <w:t>№ п/п</w:t>
            </w:r>
          </w:p>
        </w:tc>
        <w:tc>
          <w:tcPr>
            <w:tcW w:w="4116" w:type="dxa"/>
          </w:tcPr>
          <w:p w:rsidR="00E94CF6" w:rsidRDefault="00DE28DF">
            <w:pPr>
              <w:jc w:val="center"/>
            </w:pPr>
            <w:proofErr w:type="spellStart"/>
            <w:r>
              <w:rPr>
                <w:rStyle w:val="BigStyle"/>
              </w:rPr>
              <w:t>Характеристики</w:t>
            </w:r>
            <w:proofErr w:type="spellEnd"/>
            <w:r>
              <w:rPr>
                <w:rStyle w:val="BigStyle"/>
              </w:rPr>
              <w:t xml:space="preserve"> объекта</w:t>
            </w:r>
          </w:p>
        </w:tc>
        <w:tc>
          <w:tcPr>
            <w:tcW w:w="5238" w:type="dxa"/>
          </w:tcPr>
          <w:p w:rsidR="00E94CF6" w:rsidRDefault="00DE28DF">
            <w:pPr>
              <w:jc w:val="center"/>
            </w:pPr>
            <w:proofErr w:type="spellStart"/>
            <w:r>
              <w:rPr>
                <w:rStyle w:val="BigStyle"/>
              </w:rPr>
              <w:t>Описание</w:t>
            </w:r>
            <w:proofErr w:type="spellEnd"/>
            <w:r>
              <w:rPr>
                <w:rStyle w:val="BigStyle"/>
              </w:rPr>
              <w:t xml:space="preserve"> </w:t>
            </w:r>
            <w:proofErr w:type="spellStart"/>
            <w:r>
              <w:rPr>
                <w:rStyle w:val="BigStyle"/>
              </w:rPr>
              <w:t>характеристик</w:t>
            </w:r>
            <w:proofErr w:type="spellEnd"/>
          </w:p>
        </w:tc>
      </w:tr>
      <w:tr w:rsidR="00E94CF6" w:rsidRPr="00EA38A4">
        <w:tc>
          <w:tcPr>
            <w:tcW w:w="845" w:type="dxa"/>
          </w:tcPr>
          <w:p w:rsidR="00E94CF6" w:rsidRDefault="00DE28DF">
            <w:pPr>
              <w:jc w:val="center"/>
            </w:pPr>
            <w:r>
              <w:rPr>
                <w:rStyle w:val="BigStyle"/>
              </w:rPr>
              <w:t>1</w:t>
            </w:r>
          </w:p>
        </w:tc>
        <w:tc>
          <w:tcPr>
            <w:tcW w:w="4116" w:type="dxa"/>
          </w:tcPr>
          <w:p w:rsidR="00E94CF6" w:rsidRDefault="00DE28DF" w:rsidP="00EA38A4">
            <w:pPr>
              <w:jc w:val="both"/>
            </w:pPr>
            <w:proofErr w:type="spellStart"/>
            <w:r>
              <w:rPr>
                <w:rStyle w:val="BigStyle"/>
              </w:rPr>
              <w:t>Местоположение</w:t>
            </w:r>
            <w:proofErr w:type="spellEnd"/>
            <w:r>
              <w:rPr>
                <w:rStyle w:val="BigStyle"/>
              </w:rPr>
              <w:t xml:space="preserve"> объекта</w:t>
            </w:r>
          </w:p>
        </w:tc>
        <w:tc>
          <w:tcPr>
            <w:tcW w:w="5238" w:type="dxa"/>
          </w:tcPr>
          <w:p w:rsidR="00E94CF6" w:rsidRPr="00DE28DF" w:rsidRDefault="00DE28DF" w:rsidP="00EA38A4">
            <w:pPr>
              <w:jc w:val="both"/>
              <w:rPr>
                <w:lang w:val="ru-RU"/>
              </w:rPr>
            </w:pPr>
            <w:r w:rsidRPr="00DE28DF">
              <w:rPr>
                <w:rStyle w:val="BigStyle"/>
                <w:lang w:val="ru-RU"/>
              </w:rPr>
              <w:t xml:space="preserve">Республика Татарстан, </w:t>
            </w:r>
            <w:proofErr w:type="spellStart"/>
            <w:r w:rsidRPr="00DE28DF">
              <w:rPr>
                <w:rStyle w:val="BigStyle"/>
                <w:lang w:val="ru-RU"/>
              </w:rPr>
              <w:t>Лаишевский</w:t>
            </w:r>
            <w:proofErr w:type="spellEnd"/>
            <w:r w:rsidRPr="00DE28DF">
              <w:rPr>
                <w:rStyle w:val="BigStyle"/>
                <w:lang w:val="ru-RU"/>
              </w:rPr>
              <w:t xml:space="preserve"> муниципальный район</w:t>
            </w:r>
            <w:r w:rsidR="00485B98">
              <w:rPr>
                <w:rStyle w:val="BigStyle"/>
                <w:lang w:val="ru-RU"/>
              </w:rPr>
              <w:t>, Никольское сельское поселение</w:t>
            </w:r>
          </w:p>
        </w:tc>
      </w:tr>
      <w:tr w:rsidR="00E94CF6" w:rsidTr="00EA38A4">
        <w:tc>
          <w:tcPr>
            <w:tcW w:w="845" w:type="dxa"/>
          </w:tcPr>
          <w:p w:rsidR="00E94CF6" w:rsidRDefault="00DE28DF">
            <w:pPr>
              <w:jc w:val="center"/>
            </w:pPr>
            <w:r>
              <w:rPr>
                <w:rStyle w:val="BigStyle"/>
              </w:rPr>
              <w:t>2</w:t>
            </w:r>
          </w:p>
        </w:tc>
        <w:tc>
          <w:tcPr>
            <w:tcW w:w="4116" w:type="dxa"/>
          </w:tcPr>
          <w:p w:rsidR="00E94CF6" w:rsidRPr="00DE28DF" w:rsidRDefault="00DE28DF" w:rsidP="00EA38A4">
            <w:pPr>
              <w:jc w:val="both"/>
              <w:rPr>
                <w:lang w:val="ru-RU"/>
              </w:rPr>
            </w:pPr>
            <w:r w:rsidRPr="00DE28DF">
              <w:rPr>
                <w:rStyle w:val="BigStyle"/>
                <w:lang w:val="ru-RU"/>
              </w:rPr>
              <w:t>Площадь объекта +/- величина погрешности определения площади (Р+/- Дельта Р)</w:t>
            </w:r>
          </w:p>
        </w:tc>
        <w:tc>
          <w:tcPr>
            <w:tcW w:w="5238" w:type="dxa"/>
          </w:tcPr>
          <w:p w:rsidR="00E94CF6" w:rsidRDefault="00DE28DF" w:rsidP="00EA38A4">
            <w:r>
              <w:rPr>
                <w:rStyle w:val="BigStyle"/>
              </w:rPr>
              <w:t xml:space="preserve">691 703 </w:t>
            </w:r>
            <w:proofErr w:type="spellStart"/>
            <w:r>
              <w:rPr>
                <w:rStyle w:val="BigStyle"/>
              </w:rPr>
              <w:t>кв</w:t>
            </w:r>
            <w:proofErr w:type="spellEnd"/>
            <w:r>
              <w:rPr>
                <w:rStyle w:val="BigStyle"/>
              </w:rPr>
              <w:t xml:space="preserve">. м +/- 14 555 </w:t>
            </w:r>
            <w:proofErr w:type="spellStart"/>
            <w:r>
              <w:rPr>
                <w:rStyle w:val="BigStyle"/>
              </w:rPr>
              <w:t>кв</w:t>
            </w:r>
            <w:proofErr w:type="spellEnd"/>
            <w:r>
              <w:rPr>
                <w:rStyle w:val="BigStyle"/>
              </w:rPr>
              <w:t>. м</w:t>
            </w:r>
          </w:p>
        </w:tc>
      </w:tr>
      <w:tr w:rsidR="00E94CF6">
        <w:tc>
          <w:tcPr>
            <w:tcW w:w="845" w:type="dxa"/>
          </w:tcPr>
          <w:p w:rsidR="00E94CF6" w:rsidRDefault="00DE28DF">
            <w:pPr>
              <w:jc w:val="center"/>
            </w:pPr>
            <w:r>
              <w:rPr>
                <w:rStyle w:val="BigStyle"/>
              </w:rPr>
              <w:t>3</w:t>
            </w:r>
          </w:p>
        </w:tc>
        <w:tc>
          <w:tcPr>
            <w:tcW w:w="4116" w:type="dxa"/>
          </w:tcPr>
          <w:p w:rsidR="00E94CF6" w:rsidRDefault="00DE28DF" w:rsidP="00EA38A4">
            <w:pPr>
              <w:jc w:val="both"/>
            </w:pPr>
            <w:proofErr w:type="spellStart"/>
            <w:r>
              <w:rPr>
                <w:rStyle w:val="BigStyle"/>
              </w:rPr>
              <w:t>Иные</w:t>
            </w:r>
            <w:proofErr w:type="spellEnd"/>
            <w:r>
              <w:rPr>
                <w:rStyle w:val="BigStyle"/>
              </w:rPr>
              <w:t xml:space="preserve"> </w:t>
            </w:r>
            <w:proofErr w:type="spellStart"/>
            <w:r>
              <w:rPr>
                <w:rStyle w:val="BigStyle"/>
              </w:rPr>
              <w:t>характеристики</w:t>
            </w:r>
            <w:proofErr w:type="spellEnd"/>
            <w:r>
              <w:rPr>
                <w:rStyle w:val="BigStyle"/>
              </w:rPr>
              <w:t xml:space="preserve"> объекта</w:t>
            </w:r>
          </w:p>
        </w:tc>
        <w:tc>
          <w:tcPr>
            <w:tcW w:w="5238" w:type="dxa"/>
          </w:tcPr>
          <w:p w:rsidR="00E94CF6" w:rsidRDefault="00DE28DF" w:rsidP="00EA38A4">
            <w:pPr>
              <w:jc w:val="both"/>
            </w:pPr>
            <w:r>
              <w:rPr>
                <w:rStyle w:val="BigStyle"/>
              </w:rPr>
              <w:t>-</w:t>
            </w:r>
          </w:p>
        </w:tc>
      </w:tr>
    </w:tbl>
    <w:p w:rsidR="00E94CF6" w:rsidRDefault="00DE28DF" w:rsidP="00EA38A4">
      <w:pPr>
        <w:spacing w:after="0" w:line="240" w:lineRule="auto"/>
        <w:jc w:val="center"/>
        <w:rPr>
          <w:rStyle w:val="BigStyle"/>
        </w:rPr>
      </w:pPr>
      <w:r w:rsidRPr="00485B98">
        <w:rPr>
          <w:rStyle w:val="BigStyle"/>
          <w:sz w:val="24"/>
        </w:rPr>
        <w:br/>
      </w:r>
      <w:proofErr w:type="spellStart"/>
      <w:r>
        <w:rPr>
          <w:rStyle w:val="BigStyle"/>
        </w:rPr>
        <w:t>Раздел</w:t>
      </w:r>
      <w:proofErr w:type="spellEnd"/>
      <w:r>
        <w:rPr>
          <w:rStyle w:val="BigStyle"/>
        </w:rPr>
        <w:t xml:space="preserve"> 2</w:t>
      </w:r>
    </w:p>
    <w:p w:rsidR="00EA38A4" w:rsidRPr="00EA38A4" w:rsidRDefault="00EA38A4" w:rsidP="00EA38A4">
      <w:pPr>
        <w:spacing w:after="0" w:line="240" w:lineRule="auto"/>
        <w:jc w:val="center"/>
        <w:rPr>
          <w:sz w:val="10"/>
          <w:szCs w:val="10"/>
        </w:rPr>
      </w:pPr>
    </w:p>
    <w:tbl>
      <w:tblPr>
        <w:tblStyle w:val="aff0"/>
        <w:tblW w:w="10239" w:type="dxa"/>
        <w:tblLayout w:type="fixed"/>
        <w:tblLook w:val="04A0" w:firstRow="1" w:lastRow="0" w:firstColumn="1" w:lastColumn="0" w:noHBand="0" w:noVBand="1"/>
      </w:tblPr>
      <w:tblGrid>
        <w:gridCol w:w="1667"/>
        <w:gridCol w:w="1417"/>
        <w:gridCol w:w="1417"/>
        <w:gridCol w:w="2268"/>
        <w:gridCol w:w="1843"/>
        <w:gridCol w:w="1627"/>
      </w:tblGrid>
      <w:tr w:rsidR="00E94CF6" w:rsidRPr="00EA38A4" w:rsidTr="005D70C6">
        <w:tc>
          <w:tcPr>
            <w:tcW w:w="10239" w:type="dxa"/>
            <w:gridSpan w:val="6"/>
          </w:tcPr>
          <w:p w:rsidR="00E94CF6" w:rsidRPr="00DE28DF" w:rsidRDefault="00DE28DF">
            <w:pPr>
              <w:jc w:val="center"/>
              <w:rPr>
                <w:lang w:val="ru-RU"/>
              </w:rPr>
            </w:pPr>
            <w:r w:rsidRPr="00DE28DF">
              <w:rPr>
                <w:rStyle w:val="BigStyle"/>
                <w:lang w:val="ru-RU"/>
              </w:rPr>
              <w:t>Сведения о местоположении границ объекта</w:t>
            </w:r>
          </w:p>
        </w:tc>
      </w:tr>
      <w:tr w:rsidR="00E94CF6" w:rsidTr="005D70C6">
        <w:tc>
          <w:tcPr>
            <w:tcW w:w="10239" w:type="dxa"/>
            <w:gridSpan w:val="6"/>
          </w:tcPr>
          <w:p w:rsidR="00E94CF6" w:rsidRDefault="00DE28DF">
            <w:r>
              <w:rPr>
                <w:rStyle w:val="BigStyle"/>
              </w:rPr>
              <w:t xml:space="preserve">1. </w:t>
            </w:r>
            <w:proofErr w:type="spellStart"/>
            <w:r>
              <w:rPr>
                <w:rStyle w:val="BigStyle"/>
              </w:rPr>
              <w:t>Система</w:t>
            </w:r>
            <w:proofErr w:type="spellEnd"/>
            <w:r>
              <w:rPr>
                <w:rStyle w:val="BigStyle"/>
              </w:rPr>
              <w:t xml:space="preserve"> </w:t>
            </w:r>
            <w:proofErr w:type="spellStart"/>
            <w:r>
              <w:rPr>
                <w:rStyle w:val="BigStyle"/>
              </w:rPr>
              <w:t>координат</w:t>
            </w:r>
            <w:proofErr w:type="spellEnd"/>
            <w:r>
              <w:rPr>
                <w:rStyle w:val="BigStyle"/>
              </w:rPr>
              <w:t>: МСК-16</w:t>
            </w:r>
          </w:p>
        </w:tc>
      </w:tr>
      <w:tr w:rsidR="00E94CF6" w:rsidRPr="00EA38A4" w:rsidTr="005D70C6">
        <w:tc>
          <w:tcPr>
            <w:tcW w:w="10239" w:type="dxa"/>
            <w:gridSpan w:val="6"/>
          </w:tcPr>
          <w:p w:rsidR="00E94CF6" w:rsidRPr="00DE28DF" w:rsidRDefault="00DE28DF">
            <w:pPr>
              <w:rPr>
                <w:lang w:val="ru-RU"/>
              </w:rPr>
            </w:pPr>
            <w:r w:rsidRPr="00DE28DF">
              <w:rPr>
                <w:rStyle w:val="BigStyle"/>
                <w:lang w:val="ru-RU"/>
              </w:rPr>
              <w:t>2. Сведения о характерных точках границ объекта</w:t>
            </w:r>
          </w:p>
        </w:tc>
      </w:tr>
      <w:tr w:rsidR="00E94CF6" w:rsidRPr="00EA38A4" w:rsidTr="005D70C6">
        <w:tc>
          <w:tcPr>
            <w:tcW w:w="1667" w:type="dxa"/>
            <w:vMerge w:val="restart"/>
          </w:tcPr>
          <w:p w:rsidR="00E94CF6" w:rsidRDefault="00DE28DF">
            <w:pPr>
              <w:jc w:val="center"/>
            </w:pPr>
            <w:proofErr w:type="spellStart"/>
            <w:r>
              <w:t>Обозначение</w:t>
            </w:r>
            <w:proofErr w:type="spellEnd"/>
            <w:r>
              <w:t xml:space="preserve"> </w:t>
            </w:r>
            <w:proofErr w:type="spellStart"/>
            <w:r>
              <w:t>характерных</w:t>
            </w:r>
            <w:proofErr w:type="spellEnd"/>
            <w:r>
              <w:t xml:space="preserve"> </w:t>
            </w:r>
            <w:proofErr w:type="spellStart"/>
            <w:r>
              <w:t>точек</w:t>
            </w:r>
            <w:proofErr w:type="spellEnd"/>
            <w:r>
              <w:t xml:space="preserve"> </w:t>
            </w:r>
            <w:proofErr w:type="spellStart"/>
            <w:r>
              <w:t>границ</w:t>
            </w:r>
            <w:proofErr w:type="spellEnd"/>
          </w:p>
        </w:tc>
        <w:tc>
          <w:tcPr>
            <w:tcW w:w="2834" w:type="dxa"/>
            <w:gridSpan w:val="2"/>
          </w:tcPr>
          <w:p w:rsidR="00E94CF6" w:rsidRDefault="00DE28DF">
            <w:pPr>
              <w:jc w:val="center"/>
            </w:pPr>
            <w:proofErr w:type="spellStart"/>
            <w:r>
              <w:t>Координаты</w:t>
            </w:r>
            <w:proofErr w:type="spellEnd"/>
            <w:r>
              <w:t>, м</w:t>
            </w:r>
          </w:p>
        </w:tc>
        <w:tc>
          <w:tcPr>
            <w:tcW w:w="2268" w:type="dxa"/>
            <w:vMerge w:val="restart"/>
          </w:tcPr>
          <w:p w:rsidR="00E94CF6" w:rsidRPr="00DE28DF" w:rsidRDefault="00DE28DF">
            <w:pPr>
              <w:jc w:val="center"/>
              <w:rPr>
                <w:lang w:val="ru-RU"/>
              </w:rPr>
            </w:pPr>
            <w:r w:rsidRPr="00DE28DF">
              <w:rPr>
                <w:lang w:val="ru-RU"/>
              </w:rPr>
              <w:t>Метод определения координат характерной точки</w:t>
            </w:r>
          </w:p>
        </w:tc>
        <w:tc>
          <w:tcPr>
            <w:tcW w:w="1843" w:type="dxa"/>
            <w:vMerge w:val="restart"/>
          </w:tcPr>
          <w:p w:rsidR="00E94CF6" w:rsidRPr="00DE28DF" w:rsidRDefault="00DE28DF">
            <w:pPr>
              <w:jc w:val="center"/>
              <w:rPr>
                <w:lang w:val="ru-RU"/>
              </w:rPr>
            </w:pPr>
            <w:r w:rsidRPr="00DE28DF">
              <w:rPr>
                <w:lang w:val="ru-RU"/>
              </w:rPr>
              <w:t>Средняя квадратическая погрешность положения характерной точки (</w:t>
            </w:r>
            <w:r>
              <w:t>Mt</w:t>
            </w:r>
            <w:r w:rsidRPr="00DE28DF">
              <w:rPr>
                <w:lang w:val="ru-RU"/>
              </w:rPr>
              <w:t>), м</w:t>
            </w:r>
          </w:p>
        </w:tc>
        <w:tc>
          <w:tcPr>
            <w:tcW w:w="1627" w:type="dxa"/>
            <w:vMerge w:val="restart"/>
          </w:tcPr>
          <w:p w:rsidR="00E94CF6" w:rsidRPr="00DE28DF" w:rsidRDefault="00DE28DF">
            <w:pPr>
              <w:jc w:val="center"/>
              <w:rPr>
                <w:lang w:val="ru-RU"/>
              </w:rPr>
            </w:pPr>
            <w:r w:rsidRPr="00DE28DF">
              <w:rPr>
                <w:lang w:val="ru-RU"/>
              </w:rPr>
              <w:t>Описание обозначения точки на местности (при наличии)</w:t>
            </w:r>
          </w:p>
        </w:tc>
      </w:tr>
      <w:tr w:rsidR="00E94CF6" w:rsidTr="005D70C6">
        <w:tc>
          <w:tcPr>
            <w:tcW w:w="1667" w:type="dxa"/>
            <w:vMerge/>
          </w:tcPr>
          <w:p w:rsidR="00E94CF6" w:rsidRPr="00DE28DF" w:rsidRDefault="00E94CF6">
            <w:pPr>
              <w:rPr>
                <w:lang w:val="ru-RU"/>
              </w:rPr>
            </w:pPr>
          </w:p>
        </w:tc>
        <w:tc>
          <w:tcPr>
            <w:tcW w:w="1417" w:type="dxa"/>
          </w:tcPr>
          <w:p w:rsidR="00E94CF6" w:rsidRDefault="00DE28DF">
            <w:pPr>
              <w:jc w:val="center"/>
            </w:pPr>
            <w:r>
              <w:t>X</w:t>
            </w:r>
          </w:p>
        </w:tc>
        <w:tc>
          <w:tcPr>
            <w:tcW w:w="1417" w:type="dxa"/>
          </w:tcPr>
          <w:p w:rsidR="00E94CF6" w:rsidRDefault="00DE28DF">
            <w:pPr>
              <w:jc w:val="center"/>
            </w:pPr>
            <w:r>
              <w:t>Y</w:t>
            </w:r>
          </w:p>
        </w:tc>
        <w:tc>
          <w:tcPr>
            <w:tcW w:w="2268" w:type="dxa"/>
            <w:vMerge/>
          </w:tcPr>
          <w:p w:rsidR="00E94CF6" w:rsidRDefault="00E94CF6"/>
        </w:tc>
        <w:tc>
          <w:tcPr>
            <w:tcW w:w="1843" w:type="dxa"/>
            <w:vMerge/>
          </w:tcPr>
          <w:p w:rsidR="00E94CF6" w:rsidRDefault="00E94CF6"/>
        </w:tc>
        <w:tc>
          <w:tcPr>
            <w:tcW w:w="1627" w:type="dxa"/>
            <w:vMerge/>
          </w:tcPr>
          <w:p w:rsidR="00E94CF6" w:rsidRDefault="00E94CF6"/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3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r>
              <w:t>4</w:t>
            </w:r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6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450493.81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1306725.26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450488.59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1306728.91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450482.46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1306729.20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4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450474.29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1306722.82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450469.17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1306718.92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450464.18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1306718.76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7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450445.56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1306733.78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450436.11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1306742.12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450416.65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1306751.85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450407.25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1306756.75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450399.74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1306761.91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450385.22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1306782.60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450377.50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1306799.31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14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450373.13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1306804.77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lastRenderedPageBreak/>
              <w:t>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3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r>
              <w:t>4</w:t>
            </w:r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6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450364.22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1306810.21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450355.85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1306814.43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17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450339.95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1306822.75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450333.74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1306828.24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450330.50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1306830.25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450321.34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1306833.60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450311.58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1306838.09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450297.95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1306838.78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450284.84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1306834.16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24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450262.46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1306821.48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450234.57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1306814.05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450185.31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1306816.21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27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450146.33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1306820.64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450112.56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1306814.91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450064.45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1306806.43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30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450020.85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1306806.97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31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449978.35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1306810.18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32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449921.38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1306802.83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33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449903.12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1306806.32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34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449885.19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1306824.46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35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449850.93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1306847.16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36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449790.79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1306860.81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37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449748.22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1306877.11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38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449711.41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1306908.96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39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449662.28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1306956.09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40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449606.80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1306995.03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41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449556.51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1307023.51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42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449523.00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1307029.89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43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449406.87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1307033.78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44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449353.00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1307031.80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45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449321.95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1307037.84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46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449307.01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1307048.95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47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449287.38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1307049.47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48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449197.42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1307036.86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49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449172.98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1307044.47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50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449166.33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1307063.74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51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449151.79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1307074.38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52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449132.66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1307070.11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53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449110.77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1307079.02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54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449097.27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1307095.54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55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449061.42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1307125.04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56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449036.51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1307141.60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57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448979.59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1307140.35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58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448894.94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1307158.98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59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448850.87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1307167.40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60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448818.54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1307169.44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61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448797.21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1307182.71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62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448774.49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1307207.13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63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448743.92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1307221.13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64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448674.80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1307251.27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65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448639.62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1307271.86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lastRenderedPageBreak/>
              <w:t>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3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r>
              <w:t>4</w:t>
            </w:r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6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66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448614.78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1307279.97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67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448605.09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1307287.04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68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448593.55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1307320.33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69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448578.92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1307345.89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70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448560.81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1307363.84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71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448529.06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1307377.37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72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448497.38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1307379.93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73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448475.63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1307390.03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74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448446.08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1307412.53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75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448434.36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1307437.03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76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448416.13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1307455.39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77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448402.82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1307472.64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78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448393.01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1307490.27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79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448364.55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1307509.60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80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448342.14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1307513.82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81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448323.99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1307510.00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82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448310.28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1307505.01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83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448293.55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1307495.34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84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448285.73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1307484.44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85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448287.61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1307468.20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86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448296.51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1307449.29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87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448314.96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1307426.49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88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448327.63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1307414.75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89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448343.21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1307404.37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90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448358.48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1307393.95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91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448370.99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1307384.76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92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448372.17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1307376.88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93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448365.37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1307367.53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94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448352.17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1307356.31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95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448334.38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1307346.76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96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448311.96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1307329.15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97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448295.44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1307326.40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98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448279.84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1307330.49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99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448247.42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1307347.44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100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448215.36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1307350.75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101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448195.22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1307348.13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102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448155.51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1307338.87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103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448130.25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1307318.22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104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448108.98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1307286.43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105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448102.96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1307266.31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106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448102.93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1307240.05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107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448102.87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1307217.25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108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448107.01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1307198.61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109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448114.85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1307187.00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110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448125.67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1307182.32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111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448145.73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1307181.25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112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448158.64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1307180.27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113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448190.78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1307186.95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114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448210.25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1307193.59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115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448229.53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1307200.75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116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448249.38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1307213.04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lastRenderedPageBreak/>
              <w:t>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3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r>
              <w:t>4</w:t>
            </w:r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6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117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448281.39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1307239.88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118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448314.98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1307255.66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119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448340.41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1307260.63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120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448372.59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1307261.07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121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448385.66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1307257.44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122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448402.88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1307256.16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123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448419.19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1307258.93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124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448431.77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1307264.09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125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448438.61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1307263.25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126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448446.79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1307251.60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127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448456.05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1307230.14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128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448453.48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1307212.48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129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448454.67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1307192.77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130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448483.20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1307134.19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131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448525.00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1307102.69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132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448581.63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1307095.89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133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448616.94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1307073.74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134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448624.81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1307066.11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135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448644.42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1307035.25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136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448667.24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1307006.86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137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448698.53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1306968.44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138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448714.44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1306920.55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139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448717.85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1306891.47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140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448718.38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1306849.97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141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448713.58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1306800.72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142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448721.80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1306777.94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143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448734.03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1306759.04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144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448760.74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1306746.46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145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448783.42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1306737.83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146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448804.72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1306734.33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147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448842.00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1306731.19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148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448866.32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1306717.47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149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448889.60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1306720.30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150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448913.58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1306713.39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151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448932.97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1306707.58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152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448951.90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1306701.60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153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448981.30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1306693.60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154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448998.24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1306687.75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155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449017.78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1306684.21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156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449044.08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1306672.97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157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449072.51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1306659.57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158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449092.82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1306645.90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159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449105.09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1306642.16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160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449116.46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1306641.33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161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449151.69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1306641.82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162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449178.28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1306642.07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163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449191.63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1306636.79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164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449232.03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1306611.74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165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449262.61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1306585.52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166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449285.25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1306563.79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167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449302.02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1306548.19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lastRenderedPageBreak/>
              <w:t>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3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r>
              <w:t>4</w:t>
            </w:r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6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168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449313.02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1306536.43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169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449323.92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1306533.59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170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449333.86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1306531.63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171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449342.73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1306532.90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172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449352.65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1306537.36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173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449360.45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1306542.89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174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449372.83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1306559.44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175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449380.93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1306572.30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176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449388.40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1306579.90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177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449395.14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1306585.14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178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449406.32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1306590.79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179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449418.78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1306602.29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180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449429.71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1306612.46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181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449445.00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1306625.69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182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449458.25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1306635.08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183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449470.92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1306647.19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184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449491.06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1306669.73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185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449505.96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1306674.88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186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449519.40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1306675.23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187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449543.18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1306676.80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188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449568.28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1306676.66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189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449621.43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1306667.46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190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449641.36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1306668.05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191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449653.00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1306674.29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192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449658.25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1306684.84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193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449659.71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1306696.90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194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449663.38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1306705.30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195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449662.20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1306737.29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196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449655.02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1306762.90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197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449648.56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1306780.51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198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449648.69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1306795.78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199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449652.08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1306809.81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200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449655.12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1306837.33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201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449660.01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1306856.13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202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449664.00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1306857.50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203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449670.00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1306857.50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204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449676.00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1306852.38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205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449690.50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1306833.38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206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449694.48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1306826.80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207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449701.61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1306805.16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208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449711.69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1306781.31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209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449714.00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1306771.75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210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449718.50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1306757.88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211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449722.97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1306750.40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212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449725.86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1306740.92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213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449734.69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1306734.39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214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449742.00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1306725.38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215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449752.34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1306715.81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216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449772.42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1306688.83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217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449783.86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1306678.42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218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449814.28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1306669.63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lastRenderedPageBreak/>
              <w:t>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3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r>
              <w:t>4</w:t>
            </w:r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6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219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449862.14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1306661.60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220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449884.17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1306657.67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221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449904.66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1306656.98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222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449929.59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1306653.94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223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449980.08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1306640.17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224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450001.21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1306629.08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225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450028.70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1306604.12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226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450045.33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1306589.47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227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450052.73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1306585.30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228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450054.50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1306583.88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229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450065.60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1306577.11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230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450081.72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1306570.95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231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450099.79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1306568.49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232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450118.63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1306568.41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233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450124.63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1306563.30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234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450130.81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1306560.65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235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450140.24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1306560.34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236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450147.31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1306558.73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237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450156.00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1306555.48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238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450163.82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1306554.75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239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450169.97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1306553.95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240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450176.66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1306551.88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241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450182.39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1306548.19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242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450183.29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1306547.73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243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450216.07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1306530.89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244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450239.26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1306525.91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245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450263.25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1306524.70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246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450291.23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1306530.14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247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450310.12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1306537.83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248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450326.01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1306549.73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249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450351.61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1306566.44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250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450385.35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1306591.78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251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450404.51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1306601.81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252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450440.40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1306603.59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253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450453.57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1306605.84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254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450468.30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1306608.31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255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450476.23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1306612.02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256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450483.70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1306619.43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257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450487.99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1306627.69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258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450494.34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1306640.77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259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450500.41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1306658.63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260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450502.25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1306673.67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261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450504.07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1306691.37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262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450504.12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1306705.84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263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450501.12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1306717.57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450493.81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1306725.26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proofErr w:type="spellStart"/>
            <w:r>
              <w:t>Картометрический</w:t>
            </w:r>
            <w:proofErr w:type="spellEnd"/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5.00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  <w:tr w:rsidR="005D70C6" w:rsidRPr="005D70C6" w:rsidTr="005D70C6">
        <w:tc>
          <w:tcPr>
            <w:tcW w:w="10239" w:type="dxa"/>
            <w:gridSpan w:val="6"/>
            <w:vAlign w:val="center"/>
          </w:tcPr>
          <w:p w:rsidR="005D70C6" w:rsidRPr="005D70C6" w:rsidRDefault="005D70C6" w:rsidP="005D70C6">
            <w:pPr>
              <w:rPr>
                <w:lang w:val="ru-RU"/>
              </w:rPr>
            </w:pPr>
            <w:r w:rsidRPr="00DE28DF">
              <w:rPr>
                <w:rStyle w:val="BigStyle"/>
                <w:lang w:val="ru-RU"/>
              </w:rPr>
              <w:t>3. Сведения о характерных точках части (частей) границы объекта</w:t>
            </w:r>
          </w:p>
        </w:tc>
      </w:tr>
      <w:tr w:rsidR="005D70C6" w:rsidRPr="005D70C6" w:rsidTr="00097BC5">
        <w:tc>
          <w:tcPr>
            <w:tcW w:w="1667" w:type="dxa"/>
            <w:vMerge w:val="restart"/>
          </w:tcPr>
          <w:p w:rsidR="005D70C6" w:rsidRPr="005D70C6" w:rsidRDefault="005D70C6" w:rsidP="005D70C6">
            <w:pPr>
              <w:jc w:val="center"/>
              <w:rPr>
                <w:lang w:val="ru-RU"/>
              </w:rPr>
            </w:pPr>
            <w:r w:rsidRPr="00DE28DF">
              <w:rPr>
                <w:lang w:val="ru-RU"/>
              </w:rPr>
              <w:t>Обозначение характерных точек части границы</w:t>
            </w:r>
          </w:p>
        </w:tc>
        <w:tc>
          <w:tcPr>
            <w:tcW w:w="2834" w:type="dxa"/>
            <w:gridSpan w:val="2"/>
          </w:tcPr>
          <w:p w:rsidR="005D70C6" w:rsidRPr="005D70C6" w:rsidRDefault="005D70C6" w:rsidP="005D70C6">
            <w:pPr>
              <w:jc w:val="center"/>
              <w:rPr>
                <w:lang w:val="ru-RU"/>
              </w:rPr>
            </w:pPr>
            <w:proofErr w:type="spellStart"/>
            <w:r>
              <w:t>Координаты</w:t>
            </w:r>
            <w:proofErr w:type="spellEnd"/>
            <w:r>
              <w:t>, м</w:t>
            </w:r>
          </w:p>
        </w:tc>
        <w:tc>
          <w:tcPr>
            <w:tcW w:w="2268" w:type="dxa"/>
            <w:vMerge w:val="restart"/>
          </w:tcPr>
          <w:p w:rsidR="005D70C6" w:rsidRPr="00DE28DF" w:rsidRDefault="005D70C6" w:rsidP="005D70C6">
            <w:pPr>
              <w:jc w:val="center"/>
              <w:rPr>
                <w:lang w:val="ru-RU"/>
              </w:rPr>
            </w:pPr>
            <w:r w:rsidRPr="00DE28DF">
              <w:rPr>
                <w:lang w:val="ru-RU"/>
              </w:rPr>
              <w:t>Метод определения координат характерной точки</w:t>
            </w:r>
          </w:p>
        </w:tc>
        <w:tc>
          <w:tcPr>
            <w:tcW w:w="3470" w:type="dxa"/>
            <w:gridSpan w:val="2"/>
            <w:vMerge w:val="restart"/>
          </w:tcPr>
          <w:p w:rsidR="005D70C6" w:rsidRPr="005D70C6" w:rsidRDefault="005D70C6" w:rsidP="005D70C6">
            <w:pPr>
              <w:jc w:val="center"/>
              <w:rPr>
                <w:lang w:val="ru-RU"/>
              </w:rPr>
            </w:pPr>
            <w:r w:rsidRPr="00DE28DF">
              <w:rPr>
                <w:lang w:val="ru-RU"/>
              </w:rPr>
              <w:t xml:space="preserve">Средняя </w:t>
            </w:r>
            <w:proofErr w:type="spellStart"/>
            <w:r w:rsidRPr="00DE28DF">
              <w:rPr>
                <w:lang w:val="ru-RU"/>
              </w:rPr>
              <w:t>квадратическая</w:t>
            </w:r>
            <w:proofErr w:type="spellEnd"/>
            <w:r w:rsidRPr="00DE28DF">
              <w:rPr>
                <w:lang w:val="ru-RU"/>
              </w:rPr>
              <w:t xml:space="preserve"> погрешность положения характерной точки (</w:t>
            </w:r>
            <w:r>
              <w:t>Mt</w:t>
            </w:r>
            <w:r w:rsidRPr="00DE28DF">
              <w:rPr>
                <w:lang w:val="ru-RU"/>
              </w:rPr>
              <w:t>), м</w:t>
            </w:r>
          </w:p>
          <w:p w:rsidR="005D70C6" w:rsidRPr="005D70C6" w:rsidRDefault="005D70C6" w:rsidP="005D70C6">
            <w:pPr>
              <w:jc w:val="center"/>
              <w:rPr>
                <w:lang w:val="ru-RU"/>
              </w:rPr>
            </w:pPr>
            <w:r w:rsidRPr="00DE28DF">
              <w:rPr>
                <w:lang w:val="ru-RU"/>
              </w:rPr>
              <w:lastRenderedPageBreak/>
              <w:t>Описание обозначения точки на местности (при наличии)</w:t>
            </w:r>
          </w:p>
        </w:tc>
      </w:tr>
      <w:tr w:rsidR="005D70C6" w:rsidRPr="005D70C6" w:rsidTr="00097BC5">
        <w:tc>
          <w:tcPr>
            <w:tcW w:w="1667" w:type="dxa"/>
            <w:vMerge/>
          </w:tcPr>
          <w:p w:rsidR="005D70C6" w:rsidRPr="005D70C6" w:rsidRDefault="005D70C6" w:rsidP="005D70C6">
            <w:pPr>
              <w:jc w:val="center"/>
              <w:rPr>
                <w:lang w:val="ru-RU"/>
              </w:rPr>
            </w:pP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X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Y</w:t>
            </w:r>
          </w:p>
        </w:tc>
        <w:tc>
          <w:tcPr>
            <w:tcW w:w="2268" w:type="dxa"/>
            <w:vMerge/>
          </w:tcPr>
          <w:p w:rsidR="005D70C6" w:rsidRPr="005D70C6" w:rsidRDefault="005D70C6" w:rsidP="005D70C6">
            <w:pPr>
              <w:jc w:val="center"/>
              <w:rPr>
                <w:lang w:val="ru-RU"/>
              </w:rPr>
            </w:pPr>
          </w:p>
        </w:tc>
        <w:tc>
          <w:tcPr>
            <w:tcW w:w="3470" w:type="dxa"/>
            <w:gridSpan w:val="2"/>
            <w:vMerge/>
          </w:tcPr>
          <w:p w:rsidR="005D70C6" w:rsidRPr="005D70C6" w:rsidRDefault="005D70C6" w:rsidP="005D70C6">
            <w:pPr>
              <w:jc w:val="center"/>
              <w:rPr>
                <w:lang w:val="ru-RU"/>
              </w:rPr>
            </w:pPr>
          </w:p>
        </w:tc>
      </w:tr>
      <w:tr w:rsidR="005D70C6" w:rsidRP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lastRenderedPageBreak/>
              <w:t>1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3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r>
              <w:t>4</w:t>
            </w:r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5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6</w:t>
            </w:r>
          </w:p>
        </w:tc>
      </w:tr>
      <w:tr w:rsidR="005D70C6" w:rsidRPr="005D70C6" w:rsidTr="005D70C6">
        <w:tc>
          <w:tcPr>
            <w:tcW w:w="166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  <w:tc>
          <w:tcPr>
            <w:tcW w:w="2268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  <w:tc>
          <w:tcPr>
            <w:tcW w:w="1843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  <w:tc>
          <w:tcPr>
            <w:tcW w:w="1627" w:type="dxa"/>
          </w:tcPr>
          <w:p w:rsidR="005D70C6" w:rsidRDefault="005D70C6" w:rsidP="005D70C6">
            <w:pPr>
              <w:jc w:val="center"/>
            </w:pPr>
            <w:r>
              <w:t>-</w:t>
            </w:r>
          </w:p>
        </w:tc>
      </w:tr>
    </w:tbl>
    <w:p w:rsidR="00E94CF6" w:rsidRPr="005D70C6" w:rsidRDefault="00DE28DF" w:rsidP="005D70C6">
      <w:pPr>
        <w:jc w:val="center"/>
        <w:rPr>
          <w:rStyle w:val="BigStyle"/>
          <w:sz w:val="24"/>
          <w:lang w:val="ru-RU"/>
        </w:rPr>
      </w:pPr>
      <w:r>
        <w:rPr>
          <w:rStyle w:val="BigStyle"/>
        </w:rPr>
        <w:br/>
      </w:r>
      <w:proofErr w:type="spellStart"/>
      <w:r>
        <w:rPr>
          <w:rStyle w:val="BigStyle"/>
        </w:rPr>
        <w:t>Раздел</w:t>
      </w:r>
      <w:proofErr w:type="spellEnd"/>
      <w:r>
        <w:rPr>
          <w:rStyle w:val="BigStyle"/>
        </w:rPr>
        <w:t xml:space="preserve"> 3</w:t>
      </w:r>
    </w:p>
    <w:p w:rsidR="00EA38A4" w:rsidRPr="00EA38A4" w:rsidRDefault="00EA38A4" w:rsidP="00EA38A4">
      <w:pPr>
        <w:spacing w:after="0" w:line="240" w:lineRule="auto"/>
        <w:jc w:val="center"/>
        <w:rPr>
          <w:sz w:val="10"/>
          <w:szCs w:val="10"/>
        </w:rPr>
      </w:pPr>
    </w:p>
    <w:tbl>
      <w:tblPr>
        <w:tblStyle w:val="aff0"/>
        <w:tblW w:w="0" w:type="auto"/>
        <w:tblLayout w:type="fixed"/>
        <w:tblLook w:val="04A0" w:firstRow="1" w:lastRow="0" w:firstColumn="1" w:lastColumn="0" w:noHBand="0" w:noVBand="1"/>
      </w:tblPr>
      <w:tblGrid>
        <w:gridCol w:w="1667"/>
        <w:gridCol w:w="1417"/>
        <w:gridCol w:w="1417"/>
        <w:gridCol w:w="2268"/>
        <w:gridCol w:w="1843"/>
        <w:gridCol w:w="1627"/>
      </w:tblGrid>
      <w:tr w:rsidR="00E94CF6" w:rsidRPr="00EA38A4">
        <w:tc>
          <w:tcPr>
            <w:tcW w:w="10239" w:type="dxa"/>
            <w:gridSpan w:val="6"/>
          </w:tcPr>
          <w:p w:rsidR="00E94CF6" w:rsidRPr="00DE28DF" w:rsidRDefault="00DE28DF">
            <w:pPr>
              <w:jc w:val="center"/>
              <w:rPr>
                <w:lang w:val="ru-RU"/>
              </w:rPr>
            </w:pPr>
            <w:r w:rsidRPr="00DE28DF">
              <w:rPr>
                <w:rStyle w:val="BigStyle"/>
                <w:lang w:val="ru-RU"/>
              </w:rPr>
              <w:t>Сведения о местоположении измененных (уточненных) границ объекта</w:t>
            </w:r>
          </w:p>
        </w:tc>
      </w:tr>
      <w:tr w:rsidR="00E94CF6">
        <w:tc>
          <w:tcPr>
            <w:tcW w:w="10239" w:type="dxa"/>
            <w:gridSpan w:val="6"/>
          </w:tcPr>
          <w:p w:rsidR="00E94CF6" w:rsidRDefault="00DE28DF">
            <w:r>
              <w:rPr>
                <w:rStyle w:val="BigStyle"/>
              </w:rPr>
              <w:t xml:space="preserve">1. </w:t>
            </w:r>
            <w:proofErr w:type="spellStart"/>
            <w:r>
              <w:rPr>
                <w:rStyle w:val="BigStyle"/>
              </w:rPr>
              <w:t>Система</w:t>
            </w:r>
            <w:proofErr w:type="spellEnd"/>
            <w:r>
              <w:rPr>
                <w:rStyle w:val="BigStyle"/>
              </w:rPr>
              <w:t xml:space="preserve"> </w:t>
            </w:r>
            <w:proofErr w:type="spellStart"/>
            <w:r>
              <w:rPr>
                <w:rStyle w:val="BigStyle"/>
              </w:rPr>
              <w:t>координат</w:t>
            </w:r>
            <w:proofErr w:type="spellEnd"/>
          </w:p>
        </w:tc>
      </w:tr>
      <w:tr w:rsidR="00E94CF6" w:rsidRPr="00EA38A4">
        <w:tc>
          <w:tcPr>
            <w:tcW w:w="10239" w:type="dxa"/>
            <w:gridSpan w:val="6"/>
          </w:tcPr>
          <w:p w:rsidR="00E94CF6" w:rsidRPr="00DE28DF" w:rsidRDefault="00DE28DF">
            <w:pPr>
              <w:rPr>
                <w:lang w:val="ru-RU"/>
              </w:rPr>
            </w:pPr>
            <w:r w:rsidRPr="00DE28DF">
              <w:rPr>
                <w:rStyle w:val="BigStyle"/>
                <w:lang w:val="ru-RU"/>
              </w:rPr>
              <w:t>2. Сведения о характерных точках границ объекта</w:t>
            </w:r>
          </w:p>
        </w:tc>
      </w:tr>
      <w:tr w:rsidR="00E94CF6" w:rsidRPr="00EA38A4">
        <w:tc>
          <w:tcPr>
            <w:tcW w:w="1667" w:type="dxa"/>
            <w:vMerge w:val="restart"/>
          </w:tcPr>
          <w:p w:rsidR="00E94CF6" w:rsidRDefault="00DE28DF">
            <w:pPr>
              <w:jc w:val="center"/>
            </w:pPr>
            <w:proofErr w:type="spellStart"/>
            <w:r>
              <w:t>Обозначение</w:t>
            </w:r>
            <w:proofErr w:type="spellEnd"/>
            <w:r>
              <w:t xml:space="preserve"> </w:t>
            </w:r>
            <w:proofErr w:type="spellStart"/>
            <w:r>
              <w:t>характерных</w:t>
            </w:r>
            <w:proofErr w:type="spellEnd"/>
            <w:r>
              <w:t xml:space="preserve"> </w:t>
            </w:r>
            <w:proofErr w:type="spellStart"/>
            <w:r>
              <w:t>точек</w:t>
            </w:r>
            <w:proofErr w:type="spellEnd"/>
            <w:r>
              <w:t xml:space="preserve"> </w:t>
            </w:r>
            <w:proofErr w:type="spellStart"/>
            <w:r>
              <w:t>границ</w:t>
            </w:r>
            <w:proofErr w:type="spellEnd"/>
          </w:p>
        </w:tc>
        <w:tc>
          <w:tcPr>
            <w:tcW w:w="2834" w:type="dxa"/>
            <w:gridSpan w:val="2"/>
          </w:tcPr>
          <w:p w:rsidR="00E94CF6" w:rsidRDefault="00DE28DF">
            <w:pPr>
              <w:jc w:val="center"/>
            </w:pPr>
            <w:proofErr w:type="spellStart"/>
            <w:r>
              <w:t>Координаты</w:t>
            </w:r>
            <w:proofErr w:type="spellEnd"/>
            <w:r>
              <w:t>, м</w:t>
            </w:r>
          </w:p>
        </w:tc>
        <w:tc>
          <w:tcPr>
            <w:tcW w:w="2268" w:type="dxa"/>
            <w:vMerge w:val="restart"/>
          </w:tcPr>
          <w:p w:rsidR="00E94CF6" w:rsidRPr="00DE28DF" w:rsidRDefault="00DE28DF">
            <w:pPr>
              <w:jc w:val="center"/>
              <w:rPr>
                <w:lang w:val="ru-RU"/>
              </w:rPr>
            </w:pPr>
            <w:r w:rsidRPr="00DE28DF">
              <w:rPr>
                <w:lang w:val="ru-RU"/>
              </w:rPr>
              <w:t>Метод определения координат характерной точки</w:t>
            </w:r>
          </w:p>
        </w:tc>
        <w:tc>
          <w:tcPr>
            <w:tcW w:w="1843" w:type="dxa"/>
            <w:vMerge w:val="restart"/>
          </w:tcPr>
          <w:p w:rsidR="00E94CF6" w:rsidRPr="00DE28DF" w:rsidRDefault="00DE28DF">
            <w:pPr>
              <w:jc w:val="center"/>
              <w:rPr>
                <w:lang w:val="ru-RU"/>
              </w:rPr>
            </w:pPr>
            <w:r w:rsidRPr="00DE28DF">
              <w:rPr>
                <w:lang w:val="ru-RU"/>
              </w:rPr>
              <w:t>Средняя квадратическая погрешность положения характерной точки (</w:t>
            </w:r>
            <w:r>
              <w:t>Mt</w:t>
            </w:r>
            <w:r w:rsidRPr="00DE28DF">
              <w:rPr>
                <w:lang w:val="ru-RU"/>
              </w:rPr>
              <w:t>), м</w:t>
            </w:r>
          </w:p>
        </w:tc>
        <w:tc>
          <w:tcPr>
            <w:tcW w:w="1627" w:type="dxa"/>
            <w:vMerge w:val="restart"/>
          </w:tcPr>
          <w:p w:rsidR="00E94CF6" w:rsidRPr="00DE28DF" w:rsidRDefault="00DE28DF">
            <w:pPr>
              <w:jc w:val="center"/>
              <w:rPr>
                <w:lang w:val="ru-RU"/>
              </w:rPr>
            </w:pPr>
            <w:r w:rsidRPr="00DE28DF">
              <w:rPr>
                <w:lang w:val="ru-RU"/>
              </w:rPr>
              <w:t>Описание обозначения точки на местности (при наличии)</w:t>
            </w:r>
          </w:p>
        </w:tc>
      </w:tr>
      <w:tr w:rsidR="00E94CF6">
        <w:tc>
          <w:tcPr>
            <w:tcW w:w="1667" w:type="dxa"/>
            <w:vMerge/>
          </w:tcPr>
          <w:p w:rsidR="00E94CF6" w:rsidRPr="00DE28DF" w:rsidRDefault="00E94CF6">
            <w:pPr>
              <w:rPr>
                <w:lang w:val="ru-RU"/>
              </w:rPr>
            </w:pPr>
          </w:p>
        </w:tc>
        <w:tc>
          <w:tcPr>
            <w:tcW w:w="1417" w:type="dxa"/>
          </w:tcPr>
          <w:p w:rsidR="00E94CF6" w:rsidRDefault="00DE28DF">
            <w:pPr>
              <w:jc w:val="center"/>
            </w:pPr>
            <w:r>
              <w:t>X</w:t>
            </w:r>
          </w:p>
        </w:tc>
        <w:tc>
          <w:tcPr>
            <w:tcW w:w="1417" w:type="dxa"/>
          </w:tcPr>
          <w:p w:rsidR="00E94CF6" w:rsidRDefault="00DE28DF">
            <w:pPr>
              <w:jc w:val="center"/>
            </w:pPr>
            <w:r>
              <w:t>Y</w:t>
            </w:r>
          </w:p>
        </w:tc>
        <w:tc>
          <w:tcPr>
            <w:tcW w:w="2268" w:type="dxa"/>
            <w:vMerge/>
          </w:tcPr>
          <w:p w:rsidR="00E94CF6" w:rsidRDefault="00E94CF6"/>
        </w:tc>
        <w:tc>
          <w:tcPr>
            <w:tcW w:w="1843" w:type="dxa"/>
            <w:vMerge/>
          </w:tcPr>
          <w:p w:rsidR="00E94CF6" w:rsidRDefault="00E94CF6"/>
        </w:tc>
        <w:tc>
          <w:tcPr>
            <w:tcW w:w="1627" w:type="dxa"/>
            <w:vMerge/>
          </w:tcPr>
          <w:p w:rsidR="00E94CF6" w:rsidRDefault="00E94CF6"/>
        </w:tc>
      </w:tr>
      <w:tr w:rsidR="00E94CF6">
        <w:tc>
          <w:tcPr>
            <w:tcW w:w="1667" w:type="dxa"/>
          </w:tcPr>
          <w:p w:rsidR="00E94CF6" w:rsidRDefault="00DE28DF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E94CF6" w:rsidRDefault="00DE28DF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E94CF6" w:rsidRDefault="00DE28DF">
            <w:pPr>
              <w:jc w:val="center"/>
            </w:pPr>
            <w:r>
              <w:t>3</w:t>
            </w:r>
          </w:p>
        </w:tc>
        <w:tc>
          <w:tcPr>
            <w:tcW w:w="2268" w:type="dxa"/>
          </w:tcPr>
          <w:p w:rsidR="00E94CF6" w:rsidRDefault="00DE28DF">
            <w:pPr>
              <w:jc w:val="center"/>
            </w:pPr>
            <w:r>
              <w:t>4</w:t>
            </w:r>
          </w:p>
        </w:tc>
        <w:tc>
          <w:tcPr>
            <w:tcW w:w="1843" w:type="dxa"/>
          </w:tcPr>
          <w:p w:rsidR="00E94CF6" w:rsidRDefault="00DE28DF">
            <w:pPr>
              <w:jc w:val="center"/>
            </w:pPr>
            <w:r>
              <w:t>5</w:t>
            </w:r>
          </w:p>
        </w:tc>
        <w:tc>
          <w:tcPr>
            <w:tcW w:w="1627" w:type="dxa"/>
          </w:tcPr>
          <w:p w:rsidR="00E94CF6" w:rsidRDefault="00DE28DF">
            <w:pPr>
              <w:jc w:val="center"/>
            </w:pPr>
            <w:r>
              <w:t>6</w:t>
            </w:r>
          </w:p>
        </w:tc>
      </w:tr>
      <w:tr w:rsidR="00E94CF6">
        <w:tc>
          <w:tcPr>
            <w:tcW w:w="1667" w:type="dxa"/>
          </w:tcPr>
          <w:p w:rsidR="00E94CF6" w:rsidRDefault="00DE28DF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E94CF6" w:rsidRDefault="00DE28DF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E94CF6" w:rsidRDefault="00DE28DF">
            <w:pPr>
              <w:jc w:val="center"/>
            </w:pPr>
            <w:r>
              <w:t>-</w:t>
            </w:r>
          </w:p>
        </w:tc>
        <w:tc>
          <w:tcPr>
            <w:tcW w:w="2268" w:type="dxa"/>
          </w:tcPr>
          <w:p w:rsidR="00E94CF6" w:rsidRDefault="00DE28DF">
            <w:pPr>
              <w:jc w:val="center"/>
            </w:pPr>
            <w:r>
              <w:t>-</w:t>
            </w:r>
          </w:p>
        </w:tc>
        <w:tc>
          <w:tcPr>
            <w:tcW w:w="1843" w:type="dxa"/>
          </w:tcPr>
          <w:p w:rsidR="00E94CF6" w:rsidRDefault="00DE28DF">
            <w:pPr>
              <w:jc w:val="center"/>
            </w:pPr>
            <w:r>
              <w:t>-</w:t>
            </w:r>
          </w:p>
        </w:tc>
        <w:tc>
          <w:tcPr>
            <w:tcW w:w="1627" w:type="dxa"/>
          </w:tcPr>
          <w:p w:rsidR="00E94CF6" w:rsidRDefault="00DE28DF">
            <w:pPr>
              <w:jc w:val="center"/>
            </w:pPr>
            <w:r>
              <w:t>-</w:t>
            </w:r>
          </w:p>
        </w:tc>
      </w:tr>
      <w:tr w:rsidR="00E94CF6" w:rsidRPr="00EA38A4">
        <w:tc>
          <w:tcPr>
            <w:tcW w:w="10239" w:type="dxa"/>
            <w:gridSpan w:val="6"/>
          </w:tcPr>
          <w:p w:rsidR="00E94CF6" w:rsidRPr="00DE28DF" w:rsidRDefault="00DE28DF">
            <w:pPr>
              <w:rPr>
                <w:lang w:val="ru-RU"/>
              </w:rPr>
            </w:pPr>
            <w:r w:rsidRPr="00DE28DF">
              <w:rPr>
                <w:lang w:val="ru-RU"/>
              </w:rPr>
              <w:t>3. Сведения о характерных точках части (частей) границы объекта</w:t>
            </w:r>
          </w:p>
        </w:tc>
      </w:tr>
      <w:tr w:rsidR="00EA38A4">
        <w:tc>
          <w:tcPr>
            <w:tcW w:w="1667" w:type="dxa"/>
          </w:tcPr>
          <w:p w:rsidR="00EA38A4" w:rsidRDefault="00EA38A4" w:rsidP="00EA38A4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EA38A4" w:rsidRDefault="00EA38A4" w:rsidP="00EA38A4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EA38A4" w:rsidRDefault="00EA38A4" w:rsidP="00EA38A4">
            <w:pPr>
              <w:jc w:val="center"/>
            </w:pPr>
            <w:r>
              <w:t>3</w:t>
            </w:r>
          </w:p>
        </w:tc>
        <w:tc>
          <w:tcPr>
            <w:tcW w:w="2268" w:type="dxa"/>
          </w:tcPr>
          <w:p w:rsidR="00EA38A4" w:rsidRDefault="00EA38A4" w:rsidP="00EA38A4">
            <w:pPr>
              <w:jc w:val="center"/>
            </w:pPr>
            <w:r>
              <w:t>4</w:t>
            </w:r>
          </w:p>
        </w:tc>
        <w:tc>
          <w:tcPr>
            <w:tcW w:w="1843" w:type="dxa"/>
          </w:tcPr>
          <w:p w:rsidR="00EA38A4" w:rsidRDefault="00EA38A4" w:rsidP="00EA38A4">
            <w:pPr>
              <w:jc w:val="center"/>
            </w:pPr>
            <w:r>
              <w:t>5</w:t>
            </w:r>
          </w:p>
        </w:tc>
        <w:tc>
          <w:tcPr>
            <w:tcW w:w="1627" w:type="dxa"/>
          </w:tcPr>
          <w:p w:rsidR="00EA38A4" w:rsidRDefault="00EA38A4" w:rsidP="00EA38A4">
            <w:pPr>
              <w:jc w:val="center"/>
            </w:pPr>
            <w:r>
              <w:t>6</w:t>
            </w:r>
          </w:p>
        </w:tc>
      </w:tr>
      <w:tr w:rsidR="00EA38A4">
        <w:tc>
          <w:tcPr>
            <w:tcW w:w="1667" w:type="dxa"/>
          </w:tcPr>
          <w:p w:rsidR="00EA38A4" w:rsidRDefault="00EA38A4" w:rsidP="00EA38A4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EA38A4" w:rsidRDefault="00EA38A4" w:rsidP="00EA38A4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EA38A4" w:rsidRDefault="00EA38A4" w:rsidP="00EA38A4">
            <w:pPr>
              <w:jc w:val="center"/>
            </w:pPr>
            <w:r>
              <w:t>-</w:t>
            </w:r>
          </w:p>
        </w:tc>
        <w:tc>
          <w:tcPr>
            <w:tcW w:w="2268" w:type="dxa"/>
          </w:tcPr>
          <w:p w:rsidR="00EA38A4" w:rsidRDefault="00EA38A4" w:rsidP="00EA38A4">
            <w:pPr>
              <w:jc w:val="center"/>
            </w:pPr>
            <w:r>
              <w:t>-</w:t>
            </w:r>
          </w:p>
        </w:tc>
        <w:tc>
          <w:tcPr>
            <w:tcW w:w="1843" w:type="dxa"/>
          </w:tcPr>
          <w:p w:rsidR="00EA38A4" w:rsidRDefault="00EA38A4" w:rsidP="00EA38A4">
            <w:pPr>
              <w:jc w:val="center"/>
            </w:pPr>
            <w:r>
              <w:t>-</w:t>
            </w:r>
          </w:p>
        </w:tc>
        <w:tc>
          <w:tcPr>
            <w:tcW w:w="1627" w:type="dxa"/>
          </w:tcPr>
          <w:p w:rsidR="00EA38A4" w:rsidRDefault="00EA38A4" w:rsidP="00EA38A4">
            <w:pPr>
              <w:jc w:val="center"/>
            </w:pPr>
            <w:r>
              <w:t>-</w:t>
            </w:r>
          </w:p>
        </w:tc>
      </w:tr>
    </w:tbl>
    <w:p w:rsidR="00BB1DD4" w:rsidRPr="00BB1DD4" w:rsidRDefault="00BB1DD4" w:rsidP="00BB1DD4">
      <w:r>
        <w:rPr>
          <w:rFonts w:eastAsia="Times New Roman" w:cs="Times New Roman"/>
          <w:bCs/>
          <w:sz w:val="28"/>
          <w:szCs w:val="28"/>
          <w:lang w:val="ru-RU"/>
        </w:rPr>
        <w:br w:type="page"/>
      </w:r>
    </w:p>
    <w:p w:rsidR="00BB1DD4" w:rsidRPr="00DE28DF" w:rsidRDefault="00BB1DD4" w:rsidP="00BB1DD4">
      <w:pPr>
        <w:spacing w:after="0"/>
        <w:jc w:val="center"/>
        <w:rPr>
          <w:lang w:val="ru-RU"/>
        </w:rPr>
      </w:pPr>
      <w:bookmarkStart w:id="0" w:name="номер_листа"/>
      <w:r w:rsidRPr="00DE28DF">
        <w:rPr>
          <w:rStyle w:val="BigStyle"/>
          <w:lang w:val="ru-RU"/>
        </w:rPr>
        <w:lastRenderedPageBreak/>
        <w:t>Раздел 4</w:t>
      </w:r>
    </w:p>
    <w:p w:rsidR="00BB1DD4" w:rsidRPr="00DE28DF" w:rsidRDefault="00BB1DD4" w:rsidP="00BB1DD4">
      <w:pPr>
        <w:spacing w:after="0"/>
        <w:jc w:val="center"/>
        <w:rPr>
          <w:lang w:val="ru-RU"/>
        </w:rPr>
      </w:pPr>
      <w:r w:rsidRPr="00DE28DF">
        <w:rPr>
          <w:rStyle w:val="BigStyle"/>
          <w:lang w:val="ru-RU"/>
        </w:rPr>
        <w:t xml:space="preserve">План границ объекта – </w:t>
      </w:r>
    </w:p>
    <w:p w:rsidR="00BB1DD4" w:rsidRPr="00DE28DF" w:rsidRDefault="00BB1DD4" w:rsidP="00BB1DD4">
      <w:pPr>
        <w:jc w:val="center"/>
        <w:rPr>
          <w:lang w:val="ru-RU"/>
        </w:rPr>
      </w:pPr>
      <w:r>
        <w:rPr>
          <w:rStyle w:val="BigStyle"/>
          <w:lang w:val="ru-RU"/>
        </w:rPr>
        <w:t>памятника</w:t>
      </w:r>
      <w:r w:rsidRPr="00DE28DF">
        <w:rPr>
          <w:rStyle w:val="BigStyle"/>
          <w:lang w:val="ru-RU"/>
        </w:rPr>
        <w:t xml:space="preserve"> природы регионального значения </w:t>
      </w:r>
      <w:r w:rsidR="00EA38A4">
        <w:rPr>
          <w:rStyle w:val="BigStyle"/>
          <w:lang w:val="ru-RU"/>
        </w:rPr>
        <w:t>«</w:t>
      </w:r>
      <w:r w:rsidRPr="00DE28DF">
        <w:rPr>
          <w:rStyle w:val="BigStyle"/>
          <w:lang w:val="ru-RU"/>
        </w:rPr>
        <w:t>Озеро Архиерейское</w:t>
      </w:r>
      <w:r w:rsidR="00EA38A4">
        <w:rPr>
          <w:rStyle w:val="BigStyle"/>
          <w:lang w:val="ru-RU"/>
        </w:rPr>
        <w:t>»</w:t>
      </w:r>
    </w:p>
    <w:bookmarkEnd w:id="0"/>
    <w:p w:rsidR="00BB1DD4" w:rsidRPr="00DE28DF" w:rsidRDefault="00BB1DD4" w:rsidP="00BB1DD4">
      <w:pPr>
        <w:jc w:val="center"/>
        <w:rPr>
          <w:lang w:val="ru-RU"/>
        </w:rPr>
      </w:pPr>
      <w:r w:rsidRPr="00DE28DF">
        <w:rPr>
          <w:lang w:val="ru-RU"/>
        </w:rPr>
        <w:t>Обзорная схема границ объекта</w:t>
      </w:r>
    </w:p>
    <w:p w:rsidR="00BB1DD4" w:rsidRDefault="00BB1DD4" w:rsidP="00BB1DD4">
      <w:pPr>
        <w:spacing w:line="360" w:lineRule="auto"/>
        <w:jc w:val="center"/>
        <w:outlineLvl w:val="0"/>
        <w:rPr>
          <w:rFonts w:eastAsia="Times New Roman" w:cs="Times New Roman"/>
          <w:szCs w:val="24"/>
        </w:rPr>
      </w:pPr>
      <w:r>
        <w:rPr>
          <w:noProof/>
          <w:lang w:val="ru-RU" w:eastAsia="ru-RU"/>
        </w:rPr>
        <w:drawing>
          <wp:inline distT="0" distB="0" distL="0" distR="0">
            <wp:extent cx="6497320" cy="6400800"/>
            <wp:effectExtent l="0" t="0" r="0" b="0"/>
            <wp:docPr id="24" name="Рисунок 24" descr="Озеро Архиерейское_обзор_25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Озеро Архиерейское_обзор_2500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7320" cy="64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DD4" w:rsidRPr="00BB1DD4" w:rsidRDefault="00BB1DD4" w:rsidP="00BB1DD4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 w:rsidRPr="00BB1DD4">
        <w:rPr>
          <w:rFonts w:eastAsia="Times New Roman" w:cs="Times New Roman"/>
          <w:bCs/>
          <w:szCs w:val="24"/>
          <w:lang w:val="ru-RU"/>
        </w:rPr>
        <w:t xml:space="preserve">Масштаб </w:t>
      </w:r>
      <w:proofErr w:type="gramStart"/>
      <w:r w:rsidRPr="00BB1DD4">
        <w:rPr>
          <w:rFonts w:eastAsia="Times New Roman" w:cs="Times New Roman"/>
          <w:bCs/>
          <w:szCs w:val="24"/>
          <w:lang w:val="ru-RU"/>
        </w:rPr>
        <w:t>1 :</w:t>
      </w:r>
      <w:proofErr w:type="gramEnd"/>
      <w:r w:rsidRPr="00BB1DD4">
        <w:rPr>
          <w:rFonts w:eastAsia="Times New Roman" w:cs="Times New Roman"/>
          <w:bCs/>
          <w:szCs w:val="24"/>
          <w:lang w:val="ru-RU"/>
        </w:rPr>
        <w:t xml:space="preserve"> </w:t>
      </w:r>
      <w:bookmarkStart w:id="1" w:name="масштаб"/>
      <w:r w:rsidRPr="00BB1DD4">
        <w:rPr>
          <w:rFonts w:eastAsia="Times New Roman" w:cs="Times New Roman"/>
          <w:bCs/>
          <w:szCs w:val="24"/>
          <w:lang w:val="ru-RU"/>
        </w:rPr>
        <w:t>25 000</w:t>
      </w:r>
      <w:bookmarkEnd w:id="1"/>
    </w:p>
    <w:p w:rsidR="00BB1DD4" w:rsidRPr="00BB1DD4" w:rsidRDefault="00BB1DD4" w:rsidP="00BB1DD4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bookmarkStart w:id="2" w:name="условные"/>
      <w:r w:rsidRPr="00BB1DD4">
        <w:rPr>
          <w:rFonts w:eastAsia="Times New Roman" w:cs="Times New Roman"/>
          <w:szCs w:val="24"/>
          <w:lang w:val="ru-RU"/>
        </w:rPr>
        <w:t>Используемые условные знаки и обозначения</w:t>
      </w:r>
      <w:bookmarkEnd w:id="2"/>
      <w:r w:rsidRPr="00BB1DD4">
        <w:rPr>
          <w:rFonts w:eastAsia="Times New Roman" w:cs="Times New Roman"/>
          <w:szCs w:val="24"/>
          <w:lang w:val="ru-RU"/>
        </w:rPr>
        <w:t>:</w:t>
      </w:r>
    </w:p>
    <w:p w:rsidR="00BB1DD4" w:rsidRPr="00BB1DD4" w:rsidRDefault="00BB1DD4" w:rsidP="00BB1DD4">
      <w:pPr>
        <w:tabs>
          <w:tab w:val="left" w:pos="1418"/>
        </w:tabs>
        <w:spacing w:after="0" w:line="240" w:lineRule="auto"/>
        <w:outlineLvl w:val="0"/>
        <w:rPr>
          <w:rFonts w:eastAsia="Times New Roman" w:cs="Times New Roman"/>
          <w:sz w:val="28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57888" behindDoc="0" locked="0" layoutInCell="0" allowOverlap="1" wp14:anchorId="405A11B4" wp14:editId="5A65FE5B">
                <wp:simplePos x="0" y="0"/>
                <wp:positionH relativeFrom="margin">
                  <wp:posOffset>0</wp:posOffset>
                </wp:positionH>
                <wp:positionV relativeFrom="paragraph">
                  <wp:posOffset>107950</wp:posOffset>
                </wp:positionV>
                <wp:extent cx="468000" cy="0"/>
                <wp:effectExtent l="0" t="0" r="8255" b="0"/>
                <wp:wrapNone/>
                <wp:docPr id="3" name="Прямая соединительная линия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2D33153" id="Прямая соединительная линия 109" o:spid="_x0000_s1026" style="position:absolute;z-index:2515578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8.5pt" to="36.85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" o:allowincell="f" strokecolor="red" strokeweight=".53mm">
                <w10:wrap anchorx="margin"/>
              </v:line>
            </w:pict>
          </mc:Fallback>
        </mc:AlternateContent>
      </w:r>
      <w:r w:rsidRPr="00BB1DD4">
        <w:rPr>
          <w:rFonts w:eastAsia="Times New Roman" w:cs="Times New Roman"/>
          <w:szCs w:val="24"/>
          <w:lang w:val="ru-RU"/>
        </w:rPr>
        <w:tab/>
        <w:t xml:space="preserve">– </w:t>
      </w:r>
      <w:bookmarkStart w:id="3" w:name="граница_объекта"/>
      <w:r w:rsidRPr="00BB1DD4">
        <w:rPr>
          <w:rFonts w:eastAsia="Times New Roman" w:cs="Times New Roman"/>
          <w:szCs w:val="24"/>
          <w:lang w:val="ru-RU"/>
        </w:rPr>
        <w:t>граница объекта</w:t>
      </w:r>
      <w:bookmarkEnd w:id="3"/>
    </w:p>
    <w:p w:rsidR="00BB1DD4" w:rsidRP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564032" behindDoc="0" locked="0" layoutInCell="1" allowOverlap="1" wp14:anchorId="15DBCC57" wp14:editId="2C3AF2EF">
                <wp:simplePos x="0" y="0"/>
                <wp:positionH relativeFrom="margin">
                  <wp:posOffset>0</wp:posOffset>
                </wp:positionH>
                <wp:positionV relativeFrom="paragraph">
                  <wp:posOffset>107950</wp:posOffset>
                </wp:positionV>
                <wp:extent cx="468000" cy="0"/>
                <wp:effectExtent l="0" t="0" r="8255" b="0"/>
                <wp:wrapNone/>
                <wp:docPr id="5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A52BE9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9488388" id="Прямая соединительная линия 2" o:spid="_x0000_s1026" style="position:absolute;z-index:251564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8.5pt" to="36.85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" strokecolor="#a52be9" strokeweight=".53mm">
                <w10:wrap anchorx="margin"/>
              </v:line>
            </w:pict>
          </mc:Fallback>
        </mc:AlternateContent>
      </w:r>
      <w:r w:rsidRPr="00BB1DD4">
        <w:rPr>
          <w:rFonts w:cs="Times New Roman"/>
          <w:sz w:val="18"/>
          <w:szCs w:val="18"/>
          <w:lang w:val="ru-RU"/>
        </w:rPr>
        <w:tab/>
      </w:r>
      <w:r w:rsidRPr="00BB1DD4">
        <w:rPr>
          <w:rFonts w:cs="Times New Roman"/>
          <w:lang w:val="ru-RU"/>
        </w:rPr>
        <w:t>– граница сельского поселения</w:t>
      </w:r>
    </w:p>
    <w:p w:rsid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/>
        <w:outlineLvl w:val="0"/>
        <w:rPr>
          <w:rFonts w:cs="Times New Roman"/>
          <w:lang w:val="ru-RU"/>
        </w:rPr>
      </w:pPr>
      <w:r>
        <w:rPr>
          <w:rFonts w:ascii="Calibri" w:hAnsi="Calibri" w:cs="Calibri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1270</wp:posOffset>
                </wp:positionH>
                <wp:positionV relativeFrom="paragraph">
                  <wp:posOffset>112395</wp:posOffset>
                </wp:positionV>
                <wp:extent cx="467995" cy="635"/>
                <wp:effectExtent l="16510" t="17145" r="10795" b="10795"/>
                <wp:wrapNone/>
                <wp:docPr id="53" name="Прямая соединительная линия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prstDash val="lgDashDot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7C27E10" id="Прямая соединительная линия 53" o:spid="_x0000_s1026" style="position:absolute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1pt,8.85pt" to="36.95pt,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" strokecolor="gray [1629]" strokeweight="1.5pt">
                <v:stroke dashstyle="longDashDotDot"/>
              </v:line>
            </w:pict>
          </mc:Fallback>
        </mc:AlternateContent>
      </w:r>
      <w:r w:rsidRPr="00BB1DD4">
        <w:rPr>
          <w:rFonts w:cs="Times New Roman"/>
          <w:lang w:val="ru-RU"/>
        </w:rPr>
        <w:tab/>
        <w:t>– граница населенного пункта</w:t>
      </w:r>
      <w:r w:rsidR="00EA38A4">
        <w:rPr>
          <w:rFonts w:cs="Times New Roman"/>
          <w:lang w:val="ru-RU"/>
        </w:rPr>
        <w:t>.</w:t>
      </w:r>
    </w:p>
    <w:p w:rsid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/>
        <w:outlineLvl w:val="0"/>
        <w:rPr>
          <w:rFonts w:cs="Times New Roman"/>
          <w:lang w:val="ru-RU"/>
        </w:rPr>
      </w:pPr>
    </w:p>
    <w:p w:rsid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/>
        <w:outlineLvl w:val="0"/>
        <w:rPr>
          <w:rFonts w:cs="Times New Roman"/>
          <w:lang w:val="ru-RU"/>
        </w:rPr>
      </w:pPr>
    </w:p>
    <w:p w:rsidR="00BB1DD4" w:rsidRP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/>
        <w:outlineLvl w:val="0"/>
        <w:rPr>
          <w:rFonts w:cs="Times New Roman"/>
          <w:lang w:val="ru-RU"/>
        </w:rPr>
      </w:pPr>
    </w:p>
    <w:p w:rsidR="006471E3" w:rsidRDefault="006471E3" w:rsidP="00BB1DD4">
      <w:pPr>
        <w:spacing w:after="0"/>
        <w:jc w:val="center"/>
        <w:rPr>
          <w:rStyle w:val="BigStyle"/>
          <w:lang w:val="ru-RU"/>
        </w:rPr>
      </w:pPr>
    </w:p>
    <w:p w:rsidR="00BB1DD4" w:rsidRPr="00DE28DF" w:rsidRDefault="00BB1DD4" w:rsidP="00BB1DD4">
      <w:pPr>
        <w:spacing w:after="0"/>
        <w:jc w:val="center"/>
        <w:rPr>
          <w:lang w:val="ru-RU"/>
        </w:rPr>
      </w:pPr>
      <w:r w:rsidRPr="00DE28DF">
        <w:rPr>
          <w:rStyle w:val="BigStyle"/>
          <w:lang w:val="ru-RU"/>
        </w:rPr>
        <w:lastRenderedPageBreak/>
        <w:t>Раздел 4</w:t>
      </w:r>
    </w:p>
    <w:p w:rsidR="00BB1DD4" w:rsidRPr="00DE28DF" w:rsidRDefault="00BB1DD4" w:rsidP="00BB1DD4">
      <w:pPr>
        <w:spacing w:after="0"/>
        <w:jc w:val="center"/>
        <w:rPr>
          <w:lang w:val="ru-RU"/>
        </w:rPr>
      </w:pPr>
      <w:r w:rsidRPr="00DE28DF">
        <w:rPr>
          <w:rStyle w:val="BigStyle"/>
          <w:lang w:val="ru-RU"/>
        </w:rPr>
        <w:t xml:space="preserve">План границ объекта – </w:t>
      </w:r>
    </w:p>
    <w:p w:rsidR="00BB1DD4" w:rsidRPr="00DE28DF" w:rsidRDefault="00BB1DD4" w:rsidP="00BB1DD4">
      <w:pPr>
        <w:jc w:val="center"/>
        <w:rPr>
          <w:lang w:val="ru-RU"/>
        </w:rPr>
      </w:pPr>
      <w:r>
        <w:rPr>
          <w:rStyle w:val="BigStyle"/>
          <w:lang w:val="ru-RU"/>
        </w:rPr>
        <w:t>памятника</w:t>
      </w:r>
      <w:r w:rsidRPr="00DE28DF">
        <w:rPr>
          <w:rStyle w:val="BigStyle"/>
          <w:lang w:val="ru-RU"/>
        </w:rPr>
        <w:t xml:space="preserve"> природы регионального значения </w:t>
      </w:r>
      <w:r w:rsidR="00EA38A4">
        <w:rPr>
          <w:rStyle w:val="BigStyle"/>
          <w:lang w:val="ru-RU"/>
        </w:rPr>
        <w:t>«</w:t>
      </w:r>
      <w:r w:rsidRPr="00DE28DF">
        <w:rPr>
          <w:rStyle w:val="BigStyle"/>
          <w:lang w:val="ru-RU"/>
        </w:rPr>
        <w:t>Озеро Архиерейское</w:t>
      </w:r>
      <w:r w:rsidR="00EA38A4">
        <w:rPr>
          <w:rStyle w:val="BigStyle"/>
          <w:lang w:val="ru-RU"/>
        </w:rPr>
        <w:t>»</w:t>
      </w:r>
    </w:p>
    <w:p w:rsidR="00BB1DD4" w:rsidRDefault="00BB1DD4" w:rsidP="00BB1DD4">
      <w:pPr>
        <w:autoSpaceDE w:val="0"/>
        <w:autoSpaceDN w:val="0"/>
        <w:adjustRightInd w:val="0"/>
        <w:spacing w:line="240" w:lineRule="auto"/>
        <w:jc w:val="center"/>
        <w:outlineLvl w:val="0"/>
        <w:rPr>
          <w:rFonts w:cs="Times New Roman"/>
          <w:sz w:val="28"/>
          <w:szCs w:val="28"/>
        </w:rPr>
      </w:pPr>
      <w:r w:rsidRPr="00BB1DD4">
        <w:rPr>
          <w:lang w:val="ru-RU"/>
        </w:rPr>
        <w:t>Лист 1</w:t>
      </w:r>
    </w:p>
    <w:p w:rsidR="00BB1DD4" w:rsidRDefault="00BB1DD4" w:rsidP="00BB1DD4">
      <w:pPr>
        <w:spacing w:line="360" w:lineRule="auto"/>
        <w:jc w:val="center"/>
        <w:outlineLvl w:val="0"/>
        <w:rPr>
          <w:rFonts w:eastAsia="Times New Roman" w:cs="Times New Roman"/>
          <w:szCs w:val="24"/>
        </w:rPr>
      </w:pPr>
      <w:r>
        <w:rPr>
          <w:noProof/>
          <w:lang w:val="ru-RU" w:eastAsia="ru-RU"/>
        </w:rPr>
        <w:drawing>
          <wp:inline distT="0" distB="0" distL="0" distR="0">
            <wp:extent cx="6497320" cy="6352540"/>
            <wp:effectExtent l="0" t="0" r="0" b="0"/>
            <wp:docPr id="23" name="Рисунок 23" descr="Озеро Архиерейское_лист_1_2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Озеро Архиерейское_лист_1_200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7320" cy="635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DD4" w:rsidRPr="00BB1DD4" w:rsidRDefault="00BB1DD4" w:rsidP="00BB1DD4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 w:rsidRPr="00BB1DD4">
        <w:rPr>
          <w:rFonts w:eastAsia="Times New Roman" w:cs="Times New Roman"/>
          <w:bCs/>
          <w:szCs w:val="24"/>
          <w:lang w:val="ru-RU"/>
        </w:rPr>
        <w:t xml:space="preserve">Масштаб </w:t>
      </w:r>
      <w:proofErr w:type="gramStart"/>
      <w:r w:rsidRPr="00BB1DD4">
        <w:rPr>
          <w:rFonts w:eastAsia="Times New Roman" w:cs="Times New Roman"/>
          <w:bCs/>
          <w:szCs w:val="24"/>
          <w:lang w:val="ru-RU"/>
        </w:rPr>
        <w:t>1 :</w:t>
      </w:r>
      <w:proofErr w:type="gramEnd"/>
      <w:r w:rsidRPr="00BB1DD4">
        <w:rPr>
          <w:rFonts w:eastAsia="Times New Roman" w:cs="Times New Roman"/>
          <w:bCs/>
          <w:szCs w:val="24"/>
          <w:lang w:val="ru-RU"/>
        </w:rPr>
        <w:t xml:space="preserve"> 2 000</w:t>
      </w:r>
    </w:p>
    <w:p w:rsidR="00BB1DD4" w:rsidRPr="00BB1DD4" w:rsidRDefault="00BB1DD4" w:rsidP="00BB1DD4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BB1DD4"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BB1DD4" w:rsidRPr="00BB1DD4" w:rsidRDefault="00BB1DD4" w:rsidP="00BB1DD4">
      <w:pPr>
        <w:tabs>
          <w:tab w:val="left" w:pos="1418"/>
        </w:tabs>
        <w:spacing w:after="0" w:line="240" w:lineRule="auto"/>
        <w:rPr>
          <w:rFonts w:eastAsia="Times New Roman" w:cs="Times New Roman"/>
          <w:lang w:val="ru-RU"/>
        </w:rPr>
      </w:pPr>
      <w:r w:rsidRPr="00BB1DD4">
        <w:rPr>
          <w:rFonts w:eastAsia="Times New Roman" w:cs="Times New Roman"/>
          <w:sz w:val="18"/>
          <w:szCs w:val="18"/>
          <w:lang w:val="ru-RU"/>
        </w:rPr>
        <w:t>•</w:t>
      </w:r>
      <w:r w:rsidRPr="00BB1DD4"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 w:rsidRPr="00BB1DD4">
        <w:rPr>
          <w:rFonts w:eastAsia="Times New Roman" w:cs="Times New Roman"/>
          <w:sz w:val="18"/>
          <w:szCs w:val="18"/>
          <w:lang w:val="ru-RU"/>
        </w:rPr>
        <w:t>1</w:t>
      </w:r>
      <w:r w:rsidRPr="00BB1DD4">
        <w:rPr>
          <w:rFonts w:eastAsia="Times New Roman" w:cs="Times New Roman"/>
          <w:color w:val="FF0000"/>
          <w:lang w:val="ru-RU"/>
        </w:rPr>
        <w:t xml:space="preserve"> </w:t>
      </w:r>
      <w:r w:rsidRPr="00BB1DD4"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BB1DD4" w:rsidRP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33664" behindDoc="0" locked="0" layoutInCell="0" allowOverlap="1">
                <wp:simplePos x="0" y="0"/>
                <wp:positionH relativeFrom="margin">
                  <wp:posOffset>6985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0" b="0"/>
                <wp:wrapNone/>
                <wp:docPr id="52" name="Прямая соединительная линия 5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AF53E75" id="Прямая соединительная линия 52" o:spid="_x0000_s1026" style="position:absolute;z-index:25163366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45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BB1DD4">
        <w:rPr>
          <w:rFonts w:eastAsia="Times New Roman" w:cs="Times New Roman"/>
          <w:lang w:val="ru-RU"/>
        </w:rPr>
        <w:tab/>
        <w:t>– граница объекта</w:t>
      </w:r>
    </w:p>
    <w:p w:rsidR="00BB1DD4" w:rsidRP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/>
        <w:outlineLvl w:val="0"/>
        <w:rPr>
          <w:rFonts w:cs="Times New Roman"/>
          <w:lang w:val="ru-RU"/>
        </w:rPr>
      </w:pPr>
      <w:r>
        <w:rPr>
          <w:rFonts w:ascii="Calibri" w:hAnsi="Calibri" w:cs="Calibri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5715</wp:posOffset>
                </wp:positionH>
                <wp:positionV relativeFrom="paragraph">
                  <wp:posOffset>112395</wp:posOffset>
                </wp:positionV>
                <wp:extent cx="467995" cy="635"/>
                <wp:effectExtent l="11430" t="17145" r="15875" b="10795"/>
                <wp:wrapNone/>
                <wp:docPr id="51" name="Прямая соединительная линия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65000"/>
                              <a:lumOff val="35000"/>
                            </a:schemeClr>
                          </a:solidFill>
                          <a:prstDash val="lgDashDot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C3A102C" id="Прямая соединительная линия 51" o:spid="_x0000_s1026" style="position:absolute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45pt,8.85pt" to="37.3pt,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" strokecolor="#5a5a5a [2109]" strokeweight="1.5pt">
                <v:stroke dashstyle="longDashDotDot"/>
              </v:line>
            </w:pict>
          </mc:Fallback>
        </mc:AlternateContent>
      </w:r>
      <w:r w:rsidRPr="00BB1DD4">
        <w:rPr>
          <w:rFonts w:cs="Times New Roman"/>
          <w:lang w:val="ru-RU"/>
        </w:rPr>
        <w:tab/>
        <w:t>– граница населенного пункта</w:t>
      </w:r>
    </w:p>
    <w:p w:rsidR="00BB1DD4" w:rsidRP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cs="Times New Roman"/>
          <w:lang w:val="ru-RU"/>
        </w:rPr>
      </w:pPr>
      <w:r>
        <w:rPr>
          <w:rFonts w:ascii="Calibri" w:hAnsi="Calibri" w:cs="Calibri"/>
          <w:noProof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38784" behindDoc="0" locked="0" layoutInCell="1" allowOverlap="1">
                <wp:simplePos x="0" y="0"/>
                <wp:positionH relativeFrom="margin">
                  <wp:posOffset>6985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0" b="0"/>
                <wp:wrapNone/>
                <wp:docPr id="49" name="Прямая соединительная линия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95DF536" id="Прямая соединительная линия 49" o:spid="_x0000_s1026" style="position:absolute;z-index:25163878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55pt,8.5pt" to="37.4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>
        <w:rPr>
          <w:noProof/>
          <w:lang w:val="ru-RU" w:eastAsia="ru-RU"/>
        </w:rPr>
        <w:drawing>
          <wp:anchor distT="0" distB="0" distL="0" distR="0" simplePos="0" relativeHeight="251600896" behindDoc="0" locked="0" layoutInCell="0" allowOverlap="1" wp14:anchorId="6C867FAE" wp14:editId="7EDD33A3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50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B1DD4">
        <w:rPr>
          <w:rFonts w:cs="Times New Roman"/>
          <w:sz w:val="18"/>
          <w:szCs w:val="18"/>
          <w:lang w:val="ru-RU"/>
        </w:rPr>
        <w:tab/>
      </w:r>
      <w:r w:rsidRPr="00BB1DD4">
        <w:rPr>
          <w:rFonts w:cs="Times New Roman"/>
          <w:lang w:val="ru-RU"/>
        </w:rPr>
        <w:t>– граница кадастрового квартала</w:t>
      </w:r>
    </w:p>
    <w:p w:rsidR="00BB1DD4" w:rsidRPr="00BB1DD4" w:rsidRDefault="00BB1DD4" w:rsidP="00BB1DD4">
      <w:pPr>
        <w:tabs>
          <w:tab w:val="left" w:pos="1418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BB1DD4">
        <w:rPr>
          <w:rFonts w:eastAsia="Times New Roman" w:cs="Times New Roman"/>
          <w:lang w:val="ru-RU"/>
        </w:rPr>
        <w:tab/>
        <w:t>– граница земельного участка</w:t>
      </w:r>
    </w:p>
    <w:p w:rsidR="00BB1DD4" w:rsidRP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BB1DD4">
        <w:rPr>
          <w:rFonts w:eastAsia="Times New Roman" w:cs="Times New Roman"/>
          <w:b/>
          <w:color w:val="267300"/>
          <w:sz w:val="18"/>
          <w:szCs w:val="18"/>
          <w:lang w:val="ru-RU"/>
        </w:rPr>
        <w:t>16:24:050801</w:t>
      </w:r>
      <w:r w:rsidR="00EA38A4">
        <w:rPr>
          <w:rFonts w:eastAsia="Times New Roman" w:cs="Times New Roman"/>
          <w:szCs w:val="24"/>
          <w:lang w:val="ru-RU"/>
        </w:rPr>
        <w:tab/>
        <w:t>– номер кадастрового квартала</w:t>
      </w:r>
    </w:p>
    <w:p w:rsidR="00BB1DD4" w:rsidRP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bookmarkStart w:id="4" w:name="номер_участка"/>
      <w:r w:rsidRPr="00EA38A4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:</w:t>
      </w:r>
      <w:bookmarkEnd w:id="4"/>
      <w:r w:rsidRPr="00EA38A4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13160</w:t>
      </w:r>
      <w:r w:rsidRPr="00BB1DD4"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  <w:r w:rsidR="00EA38A4">
        <w:rPr>
          <w:rFonts w:eastAsia="Times New Roman" w:cs="Times New Roman"/>
          <w:szCs w:val="24"/>
          <w:lang w:val="ru-RU"/>
        </w:rPr>
        <w:t>.</w:t>
      </w:r>
    </w:p>
    <w:p w:rsidR="00BB1DD4" w:rsidRPr="00DE28DF" w:rsidRDefault="00BB1DD4" w:rsidP="00BB1DD4">
      <w:pPr>
        <w:spacing w:after="0"/>
        <w:jc w:val="center"/>
        <w:rPr>
          <w:lang w:val="ru-RU"/>
        </w:rPr>
      </w:pPr>
      <w:r w:rsidRPr="00DE28DF">
        <w:rPr>
          <w:rStyle w:val="BigStyle"/>
          <w:lang w:val="ru-RU"/>
        </w:rPr>
        <w:lastRenderedPageBreak/>
        <w:t>Раздел 4</w:t>
      </w:r>
    </w:p>
    <w:p w:rsidR="00BB1DD4" w:rsidRPr="00DE28DF" w:rsidRDefault="00BB1DD4" w:rsidP="00BB1DD4">
      <w:pPr>
        <w:spacing w:after="0"/>
        <w:jc w:val="center"/>
        <w:rPr>
          <w:lang w:val="ru-RU"/>
        </w:rPr>
      </w:pPr>
      <w:r w:rsidRPr="00DE28DF">
        <w:rPr>
          <w:rStyle w:val="BigStyle"/>
          <w:lang w:val="ru-RU"/>
        </w:rPr>
        <w:t xml:space="preserve">План границ объекта – </w:t>
      </w:r>
    </w:p>
    <w:p w:rsidR="00BB1DD4" w:rsidRPr="00DE28DF" w:rsidRDefault="00BB1DD4" w:rsidP="00BB1DD4">
      <w:pPr>
        <w:jc w:val="center"/>
        <w:rPr>
          <w:lang w:val="ru-RU"/>
        </w:rPr>
      </w:pPr>
      <w:r>
        <w:rPr>
          <w:rStyle w:val="BigStyle"/>
          <w:lang w:val="ru-RU"/>
        </w:rPr>
        <w:t>памятника</w:t>
      </w:r>
      <w:r w:rsidRPr="00DE28DF">
        <w:rPr>
          <w:rStyle w:val="BigStyle"/>
          <w:lang w:val="ru-RU"/>
        </w:rPr>
        <w:t xml:space="preserve"> природы регионального значения </w:t>
      </w:r>
      <w:r w:rsidR="00EA38A4">
        <w:rPr>
          <w:rStyle w:val="BigStyle"/>
          <w:lang w:val="ru-RU"/>
        </w:rPr>
        <w:t>«</w:t>
      </w:r>
      <w:r w:rsidRPr="00DE28DF">
        <w:rPr>
          <w:rStyle w:val="BigStyle"/>
          <w:lang w:val="ru-RU"/>
        </w:rPr>
        <w:t>Озеро Архиерейское</w:t>
      </w:r>
      <w:r w:rsidR="00EA38A4">
        <w:rPr>
          <w:rStyle w:val="BigStyle"/>
          <w:lang w:val="ru-RU"/>
        </w:rPr>
        <w:t>»</w:t>
      </w:r>
    </w:p>
    <w:p w:rsidR="00BB1DD4" w:rsidRPr="00E61003" w:rsidRDefault="00BB1DD4" w:rsidP="00BB1DD4">
      <w:pPr>
        <w:spacing w:line="360" w:lineRule="auto"/>
        <w:jc w:val="center"/>
        <w:outlineLvl w:val="0"/>
        <w:rPr>
          <w:rFonts w:eastAsia="Times New Roman" w:cs="Times New Roman"/>
          <w:szCs w:val="24"/>
          <w:lang w:val="ru-RU"/>
        </w:rPr>
      </w:pPr>
      <w:r w:rsidRPr="00BB1DD4">
        <w:rPr>
          <w:lang w:val="ru-RU"/>
        </w:rPr>
        <w:t xml:space="preserve">Лист </w:t>
      </w:r>
      <w:r>
        <w:rPr>
          <w:lang w:val="ru-RU"/>
        </w:rPr>
        <w:t>2</w:t>
      </w:r>
      <w:r>
        <w:rPr>
          <w:noProof/>
          <w:lang w:val="ru-RU" w:eastAsia="ru-RU"/>
        </w:rPr>
        <w:drawing>
          <wp:inline distT="0" distB="0" distL="0" distR="0">
            <wp:extent cx="6497320" cy="6400800"/>
            <wp:effectExtent l="0" t="0" r="0" b="0"/>
            <wp:docPr id="20" name="Рисунок 20" descr="Озеро Архиерейское_лист_2_2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Озеро Архиерейское_лист_2_200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7320" cy="64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DD4" w:rsidRPr="00BB1DD4" w:rsidRDefault="00BB1DD4" w:rsidP="00E46BA7">
      <w:pPr>
        <w:spacing w:after="0" w:line="24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 w:rsidRPr="00BB1DD4">
        <w:rPr>
          <w:rFonts w:eastAsia="Times New Roman" w:cs="Times New Roman"/>
          <w:bCs/>
          <w:szCs w:val="24"/>
          <w:lang w:val="ru-RU"/>
        </w:rPr>
        <w:t xml:space="preserve">Масштаб </w:t>
      </w:r>
      <w:proofErr w:type="gramStart"/>
      <w:r w:rsidRPr="00BB1DD4">
        <w:rPr>
          <w:rFonts w:eastAsia="Times New Roman" w:cs="Times New Roman"/>
          <w:bCs/>
          <w:szCs w:val="24"/>
          <w:lang w:val="ru-RU"/>
        </w:rPr>
        <w:t>1 :</w:t>
      </w:r>
      <w:proofErr w:type="gramEnd"/>
      <w:r w:rsidRPr="00BB1DD4">
        <w:rPr>
          <w:rFonts w:eastAsia="Times New Roman" w:cs="Times New Roman"/>
          <w:bCs/>
          <w:szCs w:val="24"/>
          <w:lang w:val="ru-RU"/>
        </w:rPr>
        <w:t xml:space="preserve"> 2 000</w:t>
      </w:r>
    </w:p>
    <w:p w:rsidR="00BB1DD4" w:rsidRPr="00BB1DD4" w:rsidRDefault="00BB1DD4" w:rsidP="00E46BA7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BB1DD4"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BB1DD4" w:rsidRPr="00BB1DD4" w:rsidRDefault="00BB1DD4" w:rsidP="00E46BA7">
      <w:pPr>
        <w:tabs>
          <w:tab w:val="left" w:pos="1418"/>
        </w:tabs>
        <w:spacing w:after="0" w:line="240" w:lineRule="auto"/>
        <w:rPr>
          <w:rFonts w:eastAsia="Times New Roman" w:cs="Times New Roman"/>
          <w:lang w:val="ru-RU"/>
        </w:rPr>
      </w:pPr>
      <w:r w:rsidRPr="00BB1DD4">
        <w:rPr>
          <w:rFonts w:eastAsia="Times New Roman" w:cs="Times New Roman"/>
          <w:sz w:val="18"/>
          <w:szCs w:val="18"/>
          <w:lang w:val="ru-RU"/>
        </w:rPr>
        <w:t>•</w:t>
      </w:r>
      <w:r w:rsidRPr="00BB1DD4"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 w:rsidRPr="00BB1DD4">
        <w:rPr>
          <w:rFonts w:eastAsia="Times New Roman" w:cs="Times New Roman"/>
          <w:sz w:val="18"/>
          <w:szCs w:val="18"/>
          <w:lang w:val="ru-RU"/>
        </w:rPr>
        <w:t>27</w:t>
      </w:r>
      <w:r w:rsidRPr="00BB1DD4">
        <w:rPr>
          <w:rFonts w:eastAsia="Times New Roman" w:cs="Times New Roman"/>
          <w:color w:val="FF0000"/>
          <w:lang w:val="ru-RU"/>
        </w:rPr>
        <w:t xml:space="preserve"> </w:t>
      </w:r>
      <w:r w:rsidRPr="00BB1DD4"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BB1DD4" w:rsidRPr="00BB1DD4" w:rsidRDefault="00BB1DD4" w:rsidP="00E46BA7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43904" behindDoc="0" locked="0" layoutInCell="0" allowOverlap="1">
                <wp:simplePos x="0" y="0"/>
                <wp:positionH relativeFrom="margin">
                  <wp:posOffset>11430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0" b="0"/>
                <wp:wrapNone/>
                <wp:docPr id="48" name="Прямая соединительная линия 4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4D30DCE" id="Прямая соединительная линия 48" o:spid="_x0000_s1026" style="position:absolute;z-index:25164390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45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BB1DD4">
        <w:rPr>
          <w:rFonts w:eastAsia="Times New Roman" w:cs="Times New Roman"/>
          <w:lang w:val="ru-RU"/>
        </w:rPr>
        <w:tab/>
        <w:t>– граница объекта</w:t>
      </w:r>
    </w:p>
    <w:p w:rsidR="00BB1DD4" w:rsidRPr="00BB1DD4" w:rsidRDefault="00BB1DD4" w:rsidP="00E46BA7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cs="Times New Roman"/>
          <w:lang w:val="ru-RU"/>
        </w:rPr>
      </w:pPr>
      <w:r>
        <w:rPr>
          <w:rFonts w:ascii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10795</wp:posOffset>
                </wp:positionH>
                <wp:positionV relativeFrom="paragraph">
                  <wp:posOffset>114300</wp:posOffset>
                </wp:positionV>
                <wp:extent cx="467995" cy="635"/>
                <wp:effectExtent l="16510" t="9525" r="10795" b="18415"/>
                <wp:wrapNone/>
                <wp:docPr id="47" name="Прямая соединительная линия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prstDash val="lgDashDot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9C1649" id="Прямая соединительная линия 47" o:spid="_x0000_s1026" style="position:absolute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85pt,9pt" to="37.7pt,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" strokecolor="gray [1629]" strokeweight="1.5pt">
                <v:stroke dashstyle="longDashDotDot"/>
              </v:line>
            </w:pict>
          </mc:Fallback>
        </mc:AlternateContent>
      </w:r>
      <w:r w:rsidRPr="00BB1DD4">
        <w:rPr>
          <w:rFonts w:cs="Times New Roman"/>
          <w:lang w:val="ru-RU"/>
        </w:rPr>
        <w:tab/>
        <w:t>– граница населенного пункта</w:t>
      </w:r>
    </w:p>
    <w:p w:rsidR="00BB1DD4" w:rsidRPr="00BB1DD4" w:rsidRDefault="00BB1DD4" w:rsidP="00E46BA7">
      <w:pPr>
        <w:tabs>
          <w:tab w:val="left" w:pos="1418"/>
        </w:tabs>
        <w:spacing w:after="0" w:line="240" w:lineRule="auto"/>
        <w:outlineLvl w:val="0"/>
        <w:rPr>
          <w:rFonts w:cs="Times New Roman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251582464" behindDoc="0" locked="0" layoutInCell="0" allowOverlap="1" wp14:anchorId="0712F71E" wp14:editId="7D9EF9F5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1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alibri" w:hAnsi="Calibri" w:cs="Calibri"/>
          <w:noProof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49024" behindDoc="0" locked="0" layoutInCell="1" allowOverlap="1">
                <wp:simplePos x="0" y="0"/>
                <wp:positionH relativeFrom="margin">
                  <wp:posOffset>11430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0" b="0"/>
                <wp:wrapNone/>
                <wp:docPr id="46" name="Прямая соединительная линия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5159026" id="Прямая соединительная линия 46" o:spid="_x0000_s1026" style="position:absolute;z-index:25164902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5pt" to="37.75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BB1DD4">
        <w:rPr>
          <w:rFonts w:cs="Times New Roman"/>
          <w:sz w:val="18"/>
          <w:szCs w:val="18"/>
          <w:lang w:val="ru-RU"/>
        </w:rPr>
        <w:tab/>
      </w:r>
      <w:r w:rsidRPr="00BB1DD4">
        <w:rPr>
          <w:rFonts w:cs="Times New Roman"/>
          <w:lang w:val="ru-RU"/>
        </w:rPr>
        <w:t>– граница кадастрового квартала</w:t>
      </w:r>
    </w:p>
    <w:p w:rsidR="00BB1DD4" w:rsidRPr="00BB1DD4" w:rsidRDefault="00BB1DD4" w:rsidP="00E46BA7">
      <w:pPr>
        <w:tabs>
          <w:tab w:val="left" w:pos="1418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BB1DD4">
        <w:rPr>
          <w:rFonts w:eastAsia="Times New Roman" w:cs="Times New Roman"/>
          <w:lang w:val="ru-RU"/>
        </w:rPr>
        <w:tab/>
        <w:t>– граница земельного участка</w:t>
      </w:r>
    </w:p>
    <w:p w:rsidR="00BB1DD4" w:rsidRPr="00BB1DD4" w:rsidRDefault="00BB1DD4" w:rsidP="00E46BA7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BB1DD4">
        <w:rPr>
          <w:rFonts w:eastAsia="Times New Roman" w:cs="Times New Roman"/>
          <w:b/>
          <w:color w:val="267300"/>
          <w:sz w:val="18"/>
          <w:szCs w:val="18"/>
          <w:lang w:val="ru-RU"/>
        </w:rPr>
        <w:t>16:24:050801</w:t>
      </w:r>
      <w:r w:rsidRPr="00BB1DD4">
        <w:rPr>
          <w:rFonts w:eastAsia="Times New Roman" w:cs="Times New Roman"/>
          <w:szCs w:val="24"/>
          <w:lang w:val="ru-RU"/>
        </w:rPr>
        <w:tab/>
        <w:t xml:space="preserve">– номер кадастрового квартала. </w:t>
      </w:r>
    </w:p>
    <w:p w:rsidR="00BB1DD4" w:rsidRDefault="00BB1DD4" w:rsidP="00E46BA7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EA38A4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:12705</w:t>
      </w:r>
      <w:r w:rsidRPr="00BB1DD4"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</w:p>
    <w:p w:rsidR="00E46BA7" w:rsidRPr="00BB1DD4" w:rsidRDefault="00E46BA7" w:rsidP="00E46BA7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bookmarkStart w:id="5" w:name="_Hlk212117846"/>
      <w:r w:rsidRPr="00EA38A4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(1)</w:t>
      </w:r>
      <w:r w:rsidRPr="00703868">
        <w:rPr>
          <w:rFonts w:eastAsia="Times New Roman" w:cs="Times New Roman"/>
          <w:szCs w:val="24"/>
          <w:lang w:val="ru-RU"/>
        </w:rPr>
        <w:tab/>
        <w:t xml:space="preserve">– </w:t>
      </w:r>
      <w:r>
        <w:rPr>
          <w:rFonts w:eastAsia="Times New Roman" w:cs="Times New Roman"/>
          <w:szCs w:val="24"/>
          <w:lang w:val="ru-RU"/>
        </w:rPr>
        <w:t>номер контура многоконтурного земельного участка</w:t>
      </w:r>
      <w:bookmarkEnd w:id="5"/>
      <w:r w:rsidR="00EA38A4">
        <w:rPr>
          <w:rFonts w:eastAsia="Times New Roman" w:cs="Times New Roman"/>
          <w:szCs w:val="24"/>
          <w:lang w:val="ru-RU"/>
        </w:rPr>
        <w:t>.</w:t>
      </w:r>
    </w:p>
    <w:p w:rsidR="00BB1DD4" w:rsidRPr="00DE28DF" w:rsidRDefault="00BB1DD4" w:rsidP="00BB1DD4">
      <w:pPr>
        <w:spacing w:after="0"/>
        <w:jc w:val="center"/>
        <w:rPr>
          <w:lang w:val="ru-RU"/>
        </w:rPr>
      </w:pPr>
      <w:r w:rsidRPr="00DE28DF">
        <w:rPr>
          <w:rStyle w:val="BigStyle"/>
          <w:lang w:val="ru-RU"/>
        </w:rPr>
        <w:lastRenderedPageBreak/>
        <w:t>Раздел 4</w:t>
      </w:r>
    </w:p>
    <w:p w:rsidR="00BB1DD4" w:rsidRPr="00DE28DF" w:rsidRDefault="00BB1DD4" w:rsidP="00BB1DD4">
      <w:pPr>
        <w:spacing w:after="0"/>
        <w:jc w:val="center"/>
        <w:rPr>
          <w:lang w:val="ru-RU"/>
        </w:rPr>
      </w:pPr>
      <w:r w:rsidRPr="00DE28DF">
        <w:rPr>
          <w:rStyle w:val="BigStyle"/>
          <w:lang w:val="ru-RU"/>
        </w:rPr>
        <w:t xml:space="preserve">План границ объекта – </w:t>
      </w:r>
    </w:p>
    <w:p w:rsidR="00BB1DD4" w:rsidRPr="00DE28DF" w:rsidRDefault="00BB1DD4" w:rsidP="00BB1DD4">
      <w:pPr>
        <w:jc w:val="center"/>
        <w:rPr>
          <w:lang w:val="ru-RU"/>
        </w:rPr>
      </w:pPr>
      <w:r>
        <w:rPr>
          <w:rStyle w:val="BigStyle"/>
          <w:lang w:val="ru-RU"/>
        </w:rPr>
        <w:t>памятника</w:t>
      </w:r>
      <w:r w:rsidRPr="00DE28DF">
        <w:rPr>
          <w:rStyle w:val="BigStyle"/>
          <w:lang w:val="ru-RU"/>
        </w:rPr>
        <w:t xml:space="preserve"> природы регионального значения </w:t>
      </w:r>
      <w:r w:rsidR="00EA38A4">
        <w:rPr>
          <w:rStyle w:val="BigStyle"/>
          <w:lang w:val="ru-RU"/>
        </w:rPr>
        <w:t>«</w:t>
      </w:r>
      <w:r w:rsidRPr="00DE28DF">
        <w:rPr>
          <w:rStyle w:val="BigStyle"/>
          <w:lang w:val="ru-RU"/>
        </w:rPr>
        <w:t>Озеро Архиерейское</w:t>
      </w:r>
      <w:r w:rsidR="00EA38A4">
        <w:rPr>
          <w:rStyle w:val="BigStyle"/>
          <w:lang w:val="ru-RU"/>
        </w:rPr>
        <w:t>»</w:t>
      </w:r>
    </w:p>
    <w:p w:rsidR="00BB1DD4" w:rsidRPr="00E61003" w:rsidRDefault="00BB1DD4" w:rsidP="00BB1DD4">
      <w:pPr>
        <w:spacing w:line="360" w:lineRule="auto"/>
        <w:jc w:val="center"/>
        <w:outlineLvl w:val="0"/>
        <w:rPr>
          <w:rFonts w:eastAsia="Times New Roman" w:cs="Times New Roman"/>
          <w:szCs w:val="24"/>
          <w:lang w:val="ru-RU"/>
        </w:rPr>
      </w:pPr>
      <w:r w:rsidRPr="00BB1DD4">
        <w:rPr>
          <w:lang w:val="ru-RU"/>
        </w:rPr>
        <w:t xml:space="preserve">Лист </w:t>
      </w:r>
      <w:r>
        <w:rPr>
          <w:lang w:val="ru-RU"/>
        </w:rPr>
        <w:t>3</w:t>
      </w:r>
      <w:r w:rsidRPr="00BB1DD4">
        <w:rPr>
          <w:rFonts w:eastAsia="Times New Roman" w:cs="Times New Roman"/>
          <w:bCs/>
          <w:sz w:val="28"/>
          <w:szCs w:val="28"/>
          <w:lang w:val="ru-RU"/>
        </w:rPr>
        <w:t xml:space="preserve"> </w:t>
      </w:r>
      <w:r>
        <w:rPr>
          <w:noProof/>
          <w:lang w:val="ru-RU" w:eastAsia="ru-RU"/>
        </w:rPr>
        <w:drawing>
          <wp:inline distT="0" distB="0" distL="0" distR="0">
            <wp:extent cx="6497320" cy="6400800"/>
            <wp:effectExtent l="0" t="0" r="0" b="0"/>
            <wp:docPr id="19" name="Рисунок 19" descr="Озеро Архиерейское_лист_3_2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Озеро Архиерейское_лист_3_200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7320" cy="64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DD4" w:rsidRPr="00BB1DD4" w:rsidRDefault="00BB1DD4" w:rsidP="00BB1DD4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 w:rsidRPr="00BB1DD4">
        <w:rPr>
          <w:rFonts w:eastAsia="Times New Roman" w:cs="Times New Roman"/>
          <w:bCs/>
          <w:szCs w:val="24"/>
          <w:lang w:val="ru-RU"/>
        </w:rPr>
        <w:t xml:space="preserve">Масштаб </w:t>
      </w:r>
      <w:proofErr w:type="gramStart"/>
      <w:r w:rsidRPr="00BB1DD4">
        <w:rPr>
          <w:rFonts w:eastAsia="Times New Roman" w:cs="Times New Roman"/>
          <w:bCs/>
          <w:szCs w:val="24"/>
          <w:lang w:val="ru-RU"/>
        </w:rPr>
        <w:t>1 :</w:t>
      </w:r>
      <w:proofErr w:type="gramEnd"/>
      <w:r w:rsidRPr="00BB1DD4">
        <w:rPr>
          <w:rFonts w:eastAsia="Times New Roman" w:cs="Times New Roman"/>
          <w:bCs/>
          <w:szCs w:val="24"/>
          <w:lang w:val="ru-RU"/>
        </w:rPr>
        <w:t xml:space="preserve"> 2 000</w:t>
      </w:r>
    </w:p>
    <w:p w:rsidR="00BB1DD4" w:rsidRPr="00BB1DD4" w:rsidRDefault="00BB1DD4" w:rsidP="00BB1DD4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BB1DD4"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BB1DD4" w:rsidRPr="00BB1DD4" w:rsidRDefault="00BB1DD4" w:rsidP="00BB1DD4">
      <w:pPr>
        <w:tabs>
          <w:tab w:val="left" w:pos="1418"/>
        </w:tabs>
        <w:spacing w:after="0" w:line="240" w:lineRule="auto"/>
        <w:rPr>
          <w:rFonts w:eastAsia="Times New Roman" w:cs="Times New Roman"/>
          <w:lang w:val="ru-RU"/>
        </w:rPr>
      </w:pPr>
      <w:r w:rsidRPr="00BB1DD4">
        <w:rPr>
          <w:rFonts w:eastAsia="Times New Roman" w:cs="Times New Roman"/>
          <w:sz w:val="18"/>
          <w:szCs w:val="18"/>
          <w:lang w:val="ru-RU"/>
        </w:rPr>
        <w:t>•</w:t>
      </w:r>
      <w:r w:rsidRPr="00BB1DD4"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 w:rsidRPr="00BB1DD4">
        <w:rPr>
          <w:rFonts w:eastAsia="Times New Roman" w:cs="Times New Roman"/>
          <w:sz w:val="18"/>
          <w:szCs w:val="18"/>
          <w:lang w:val="ru-RU"/>
        </w:rPr>
        <w:t>36</w:t>
      </w:r>
      <w:r w:rsidRPr="00BB1DD4">
        <w:rPr>
          <w:rFonts w:eastAsia="Times New Roman" w:cs="Times New Roman"/>
          <w:color w:val="FF0000"/>
          <w:lang w:val="ru-RU"/>
        </w:rPr>
        <w:t xml:space="preserve"> </w:t>
      </w:r>
      <w:r w:rsidRPr="00BB1DD4"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BB1DD4" w:rsidRP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54144" behindDoc="0" locked="0" layoutInCell="0" allowOverlap="1">
                <wp:simplePos x="0" y="0"/>
                <wp:positionH relativeFrom="margin">
                  <wp:posOffset>11430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0" b="0"/>
                <wp:wrapNone/>
                <wp:docPr id="45" name="Прямая соединительная линия 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EB406AD" id="Прямая соединительная линия 45" o:spid="_x0000_s1026" style="position:absolute;z-index:25165414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45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BB1DD4">
        <w:rPr>
          <w:rFonts w:eastAsia="Times New Roman" w:cs="Times New Roman"/>
          <w:lang w:val="ru-RU"/>
        </w:rPr>
        <w:tab/>
        <w:t>– граница объекта</w:t>
      </w:r>
    </w:p>
    <w:p w:rsidR="00BB1DD4" w:rsidRP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/>
        <w:outlineLvl w:val="0"/>
        <w:rPr>
          <w:rFonts w:cs="Times New Roman"/>
          <w:lang w:val="ru-RU"/>
        </w:rPr>
      </w:pPr>
      <w:r>
        <w:rPr>
          <w:rFonts w:ascii="Calibri" w:hAnsi="Calibri" w:cs="Calibri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6985</wp:posOffset>
                </wp:positionH>
                <wp:positionV relativeFrom="paragraph">
                  <wp:posOffset>112395</wp:posOffset>
                </wp:positionV>
                <wp:extent cx="467995" cy="635"/>
                <wp:effectExtent l="12700" t="10795" r="14605" b="17145"/>
                <wp:wrapNone/>
                <wp:docPr id="43" name="Прямая соединительная линия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prstDash val="lgDashDot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0674031" id="Прямая соединительная линия 43" o:spid="_x0000_s1026" style="position:absolute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55pt,8.85pt" to="37.4pt,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" strokecolor="gray [1629]" strokeweight="1.5pt">
                <v:stroke dashstyle="longDashDotDot"/>
              </v:line>
            </w:pict>
          </mc:Fallback>
        </mc:AlternateContent>
      </w:r>
      <w:r w:rsidRPr="00BB1DD4">
        <w:rPr>
          <w:rFonts w:cs="Times New Roman"/>
          <w:lang w:val="ru-RU"/>
        </w:rPr>
        <w:tab/>
        <w:t>– граница населенного пункта</w:t>
      </w:r>
    </w:p>
    <w:p w:rsidR="00BB1DD4" w:rsidRP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cs="Times New Roman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251570176" behindDoc="0" locked="0" layoutInCell="0" allowOverlap="1" wp14:anchorId="56E837D2" wp14:editId="25B24B08">
            <wp:simplePos x="0" y="0"/>
            <wp:positionH relativeFrom="margin">
              <wp:posOffset>-34820</wp:posOffset>
            </wp:positionH>
            <wp:positionV relativeFrom="paragraph">
              <wp:posOffset>193040</wp:posOffset>
            </wp:positionV>
            <wp:extent cx="547200" cy="154800"/>
            <wp:effectExtent l="0" t="0" r="0" b="0"/>
            <wp:wrapNone/>
            <wp:docPr id="4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alibri" w:hAnsi="Calibri" w:cs="Calibri"/>
          <w:noProof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59264" behindDoc="0" locked="0" layoutInCell="1" allowOverlap="1">
                <wp:simplePos x="0" y="0"/>
                <wp:positionH relativeFrom="margin">
                  <wp:posOffset>11430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0" b="0"/>
                <wp:wrapNone/>
                <wp:docPr id="42" name="Прямая соединительная линия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539FA33" id="Прямая соединительная линия 42" o:spid="_x0000_s1026" style="position:absolute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5pt" to="37.75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BB1DD4">
        <w:rPr>
          <w:rFonts w:cs="Times New Roman"/>
          <w:sz w:val="18"/>
          <w:szCs w:val="18"/>
          <w:lang w:val="ru-RU"/>
        </w:rPr>
        <w:tab/>
      </w:r>
      <w:r w:rsidRPr="00BB1DD4">
        <w:rPr>
          <w:rFonts w:cs="Times New Roman"/>
          <w:lang w:val="ru-RU"/>
        </w:rPr>
        <w:t>– граница кадастрового квартала</w:t>
      </w:r>
    </w:p>
    <w:p w:rsidR="00BB1DD4" w:rsidRPr="00BB1DD4" w:rsidRDefault="00BB1DD4" w:rsidP="00BB1DD4">
      <w:pPr>
        <w:tabs>
          <w:tab w:val="left" w:pos="1418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BB1DD4">
        <w:rPr>
          <w:rFonts w:eastAsia="Times New Roman" w:cs="Times New Roman"/>
          <w:lang w:val="ru-RU"/>
        </w:rPr>
        <w:tab/>
        <w:t>– граница земельного участка</w:t>
      </w:r>
    </w:p>
    <w:p w:rsidR="00BB1DD4" w:rsidRP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BB1DD4">
        <w:rPr>
          <w:rFonts w:eastAsia="Times New Roman" w:cs="Times New Roman"/>
          <w:b/>
          <w:color w:val="267300"/>
          <w:sz w:val="18"/>
          <w:szCs w:val="18"/>
          <w:lang w:val="ru-RU"/>
        </w:rPr>
        <w:t>16:24:050801</w:t>
      </w:r>
      <w:r w:rsidR="00EA38A4">
        <w:rPr>
          <w:rFonts w:eastAsia="Times New Roman" w:cs="Times New Roman"/>
          <w:szCs w:val="24"/>
          <w:lang w:val="ru-RU"/>
        </w:rPr>
        <w:tab/>
        <w:t>– номер кадастрового квартала</w:t>
      </w:r>
    </w:p>
    <w:p w:rsidR="00BB1DD4" w:rsidRP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EA38A4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:12542</w:t>
      </w:r>
      <w:r w:rsidRPr="00BB1DD4"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  <w:r w:rsidR="00EA38A4">
        <w:rPr>
          <w:rFonts w:eastAsia="Times New Roman" w:cs="Times New Roman"/>
          <w:szCs w:val="24"/>
          <w:lang w:val="ru-RU"/>
        </w:rPr>
        <w:t>.</w:t>
      </w:r>
    </w:p>
    <w:p w:rsidR="00BB1DD4" w:rsidRPr="00DE28DF" w:rsidRDefault="00BB1DD4" w:rsidP="00BB1DD4">
      <w:pPr>
        <w:spacing w:after="0"/>
        <w:jc w:val="center"/>
        <w:rPr>
          <w:lang w:val="ru-RU"/>
        </w:rPr>
      </w:pPr>
      <w:r w:rsidRPr="00DE28DF">
        <w:rPr>
          <w:rStyle w:val="BigStyle"/>
          <w:lang w:val="ru-RU"/>
        </w:rPr>
        <w:lastRenderedPageBreak/>
        <w:t>Раздел 4</w:t>
      </w:r>
    </w:p>
    <w:p w:rsidR="00BB1DD4" w:rsidRPr="00DE28DF" w:rsidRDefault="00BB1DD4" w:rsidP="00BB1DD4">
      <w:pPr>
        <w:spacing w:after="0"/>
        <w:jc w:val="center"/>
        <w:rPr>
          <w:lang w:val="ru-RU"/>
        </w:rPr>
      </w:pPr>
      <w:r w:rsidRPr="00DE28DF">
        <w:rPr>
          <w:rStyle w:val="BigStyle"/>
          <w:lang w:val="ru-RU"/>
        </w:rPr>
        <w:t xml:space="preserve">План границ объекта – </w:t>
      </w:r>
    </w:p>
    <w:p w:rsidR="00BB1DD4" w:rsidRPr="00DE28DF" w:rsidRDefault="00BB1DD4" w:rsidP="00BB1DD4">
      <w:pPr>
        <w:jc w:val="center"/>
        <w:rPr>
          <w:lang w:val="ru-RU"/>
        </w:rPr>
      </w:pPr>
      <w:r>
        <w:rPr>
          <w:rStyle w:val="BigStyle"/>
          <w:lang w:val="ru-RU"/>
        </w:rPr>
        <w:t>памятника</w:t>
      </w:r>
      <w:r w:rsidRPr="00DE28DF">
        <w:rPr>
          <w:rStyle w:val="BigStyle"/>
          <w:lang w:val="ru-RU"/>
        </w:rPr>
        <w:t xml:space="preserve"> природы регионального значения </w:t>
      </w:r>
      <w:r w:rsidR="00EA38A4">
        <w:rPr>
          <w:rStyle w:val="BigStyle"/>
          <w:lang w:val="ru-RU"/>
        </w:rPr>
        <w:t>«</w:t>
      </w:r>
      <w:r w:rsidRPr="00DE28DF">
        <w:rPr>
          <w:rStyle w:val="BigStyle"/>
          <w:lang w:val="ru-RU"/>
        </w:rPr>
        <w:t>Озеро Архиерейское</w:t>
      </w:r>
      <w:r w:rsidR="00EA38A4">
        <w:rPr>
          <w:rStyle w:val="BigStyle"/>
          <w:lang w:val="ru-RU"/>
        </w:rPr>
        <w:t>»</w:t>
      </w:r>
    </w:p>
    <w:p w:rsidR="00BB1DD4" w:rsidRPr="00E61003" w:rsidRDefault="00BB1DD4" w:rsidP="00BB1DD4">
      <w:pPr>
        <w:spacing w:line="360" w:lineRule="auto"/>
        <w:jc w:val="center"/>
        <w:outlineLvl w:val="0"/>
        <w:rPr>
          <w:rFonts w:eastAsia="Times New Roman" w:cs="Times New Roman"/>
          <w:szCs w:val="24"/>
          <w:lang w:val="ru-RU"/>
        </w:rPr>
      </w:pPr>
      <w:r w:rsidRPr="00BB1DD4">
        <w:rPr>
          <w:lang w:val="ru-RU"/>
        </w:rPr>
        <w:t xml:space="preserve">Лист </w:t>
      </w:r>
      <w:r>
        <w:rPr>
          <w:lang w:val="ru-RU"/>
        </w:rPr>
        <w:t>4</w:t>
      </w:r>
      <w:r w:rsidRPr="00BB1DD4">
        <w:rPr>
          <w:rFonts w:eastAsia="Times New Roman" w:cs="Times New Roman"/>
          <w:bCs/>
          <w:sz w:val="28"/>
          <w:szCs w:val="28"/>
          <w:lang w:val="ru-RU"/>
        </w:rPr>
        <w:t xml:space="preserve"> </w:t>
      </w:r>
      <w:r>
        <w:rPr>
          <w:noProof/>
          <w:lang w:val="ru-RU" w:eastAsia="ru-RU"/>
        </w:rPr>
        <w:drawing>
          <wp:inline distT="0" distB="0" distL="0" distR="0">
            <wp:extent cx="6497320" cy="6400800"/>
            <wp:effectExtent l="0" t="0" r="0" b="0"/>
            <wp:docPr id="18" name="Рисунок 18" descr="Озеро Архиерейское_лист_4_2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Озеро Архиерейское_лист_4_200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7320" cy="64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DD4" w:rsidRPr="00BB1DD4" w:rsidRDefault="00BB1DD4" w:rsidP="00BB1DD4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 w:rsidRPr="00BB1DD4">
        <w:rPr>
          <w:rFonts w:eastAsia="Times New Roman" w:cs="Times New Roman"/>
          <w:bCs/>
          <w:szCs w:val="24"/>
          <w:lang w:val="ru-RU"/>
        </w:rPr>
        <w:t xml:space="preserve">Масштаб </w:t>
      </w:r>
      <w:proofErr w:type="gramStart"/>
      <w:r w:rsidRPr="00BB1DD4">
        <w:rPr>
          <w:rFonts w:eastAsia="Times New Roman" w:cs="Times New Roman"/>
          <w:bCs/>
          <w:szCs w:val="24"/>
          <w:lang w:val="ru-RU"/>
        </w:rPr>
        <w:t>1 :</w:t>
      </w:r>
      <w:proofErr w:type="gramEnd"/>
      <w:r w:rsidRPr="00BB1DD4">
        <w:rPr>
          <w:rFonts w:eastAsia="Times New Roman" w:cs="Times New Roman"/>
          <w:bCs/>
          <w:szCs w:val="24"/>
          <w:lang w:val="ru-RU"/>
        </w:rPr>
        <w:t xml:space="preserve"> 2 000</w:t>
      </w:r>
    </w:p>
    <w:p w:rsidR="00BB1DD4" w:rsidRPr="00BB1DD4" w:rsidRDefault="00BB1DD4" w:rsidP="00BB1DD4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BB1DD4"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BB1DD4" w:rsidRPr="00BB1DD4" w:rsidRDefault="00BB1DD4" w:rsidP="00BB1DD4">
      <w:pPr>
        <w:tabs>
          <w:tab w:val="left" w:pos="1418"/>
        </w:tabs>
        <w:spacing w:after="0" w:line="240" w:lineRule="auto"/>
        <w:rPr>
          <w:rFonts w:eastAsia="Times New Roman" w:cs="Times New Roman"/>
          <w:lang w:val="ru-RU"/>
        </w:rPr>
      </w:pPr>
      <w:r w:rsidRPr="00BB1DD4">
        <w:rPr>
          <w:rFonts w:eastAsia="Times New Roman" w:cs="Times New Roman"/>
          <w:sz w:val="18"/>
          <w:szCs w:val="18"/>
          <w:lang w:val="ru-RU"/>
        </w:rPr>
        <w:t>•</w:t>
      </w:r>
      <w:r w:rsidRPr="00BB1DD4"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 w:rsidRPr="00BB1DD4">
        <w:rPr>
          <w:rFonts w:eastAsia="Times New Roman" w:cs="Times New Roman"/>
          <w:sz w:val="18"/>
          <w:szCs w:val="18"/>
          <w:lang w:val="ru-RU"/>
        </w:rPr>
        <w:t>43</w:t>
      </w:r>
      <w:r w:rsidRPr="00BB1DD4">
        <w:rPr>
          <w:rFonts w:eastAsia="Times New Roman" w:cs="Times New Roman"/>
          <w:color w:val="FF0000"/>
          <w:lang w:val="ru-RU"/>
        </w:rPr>
        <w:t xml:space="preserve"> </w:t>
      </w:r>
      <w:r w:rsidRPr="00BB1DD4"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BB1DD4" w:rsidRP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64384" behindDoc="0" locked="0" layoutInCell="0" allowOverlap="1">
                <wp:simplePos x="0" y="0"/>
                <wp:positionH relativeFrom="margin">
                  <wp:posOffset>11430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0" b="0"/>
                <wp:wrapNone/>
                <wp:docPr id="41" name="Прямая соединительная линия 4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30365E5" id="Прямая соединительная линия 41" o:spid="_x0000_s1026" style="position:absolute;z-index:25166438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45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BB1DD4">
        <w:rPr>
          <w:rFonts w:eastAsia="Times New Roman" w:cs="Times New Roman"/>
          <w:lang w:val="ru-RU"/>
        </w:rPr>
        <w:tab/>
        <w:t>– граница объекта</w:t>
      </w:r>
    </w:p>
    <w:p w:rsidR="00BB1DD4" w:rsidRP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/>
        <w:outlineLvl w:val="0"/>
        <w:rPr>
          <w:rFonts w:cs="Times New Roman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251576320" behindDoc="0" locked="0" layoutInCell="0" allowOverlap="1" wp14:anchorId="43F54048" wp14:editId="32AFE3D9">
            <wp:simplePos x="0" y="0"/>
            <wp:positionH relativeFrom="margin">
              <wp:posOffset>-34925</wp:posOffset>
            </wp:positionH>
            <wp:positionV relativeFrom="paragraph">
              <wp:posOffset>193040</wp:posOffset>
            </wp:positionV>
            <wp:extent cx="546735" cy="154305"/>
            <wp:effectExtent l="0" t="0" r="0" b="0"/>
            <wp:wrapNone/>
            <wp:docPr id="7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154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alibri" w:hAnsi="Calibri" w:cs="Calibri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6985</wp:posOffset>
                </wp:positionH>
                <wp:positionV relativeFrom="paragraph">
                  <wp:posOffset>106680</wp:posOffset>
                </wp:positionV>
                <wp:extent cx="467995" cy="635"/>
                <wp:effectExtent l="12700" t="11430" r="14605" b="16510"/>
                <wp:wrapNone/>
                <wp:docPr id="40" name="Прямая соединительная линия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prstDash val="lgDashDot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CB4B36F" id="Прямая соединительная линия 40" o:spid="_x0000_s1026" style="position:absolute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55pt,8.4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" strokecolor="gray [1629]" strokeweight="1.5pt">
                <v:stroke dashstyle="longDashDotDot"/>
              </v:line>
            </w:pict>
          </mc:Fallback>
        </mc:AlternateContent>
      </w:r>
      <w:r w:rsidRPr="00BB1DD4">
        <w:rPr>
          <w:rFonts w:cs="Times New Roman"/>
          <w:lang w:val="ru-RU"/>
        </w:rPr>
        <w:tab/>
        <w:t>– граница населенного пункта</w:t>
      </w:r>
    </w:p>
    <w:p w:rsidR="00BB1DD4" w:rsidRPr="00BB1DD4" w:rsidRDefault="00BB1DD4" w:rsidP="00BB1DD4">
      <w:pPr>
        <w:tabs>
          <w:tab w:val="left" w:pos="1418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BB1DD4">
        <w:rPr>
          <w:rFonts w:eastAsia="Times New Roman" w:cs="Times New Roman"/>
          <w:lang w:val="ru-RU"/>
        </w:rPr>
        <w:tab/>
        <w:t>– граница земельного участка</w:t>
      </w:r>
    </w:p>
    <w:p w:rsidR="00BB1DD4" w:rsidRP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BB1DD4">
        <w:rPr>
          <w:rFonts w:eastAsia="Times New Roman" w:cs="Times New Roman"/>
          <w:b/>
          <w:color w:val="267300"/>
          <w:sz w:val="18"/>
          <w:szCs w:val="18"/>
          <w:lang w:val="ru-RU"/>
        </w:rPr>
        <w:t>16:24:050801</w:t>
      </w:r>
      <w:r w:rsidR="00EA38A4">
        <w:rPr>
          <w:rFonts w:eastAsia="Times New Roman" w:cs="Times New Roman"/>
          <w:szCs w:val="24"/>
          <w:lang w:val="ru-RU"/>
        </w:rPr>
        <w:tab/>
        <w:t>– номер кадастрового квартала</w:t>
      </w:r>
    </w:p>
    <w:p w:rsidR="00BB1DD4" w:rsidRP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EA38A4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:2425</w:t>
      </w:r>
      <w:r w:rsidRPr="00BB1DD4"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  <w:r w:rsidR="00EA38A4">
        <w:rPr>
          <w:rFonts w:eastAsia="Times New Roman" w:cs="Times New Roman"/>
          <w:szCs w:val="24"/>
          <w:lang w:val="ru-RU"/>
        </w:rPr>
        <w:t>.</w:t>
      </w:r>
    </w:p>
    <w:p w:rsidR="00BB1DD4" w:rsidRPr="00BB1DD4" w:rsidRDefault="00BB1DD4" w:rsidP="00BB1DD4">
      <w:pPr>
        <w:spacing w:after="0" w:line="240" w:lineRule="auto"/>
        <w:rPr>
          <w:rFonts w:eastAsia="Times New Roman" w:cs="Times New Roman"/>
          <w:szCs w:val="24"/>
          <w:lang w:val="ru-RU"/>
        </w:rPr>
      </w:pPr>
      <w:r w:rsidRPr="00BB1DD4">
        <w:rPr>
          <w:rFonts w:eastAsia="Times New Roman" w:cs="Times New Roman"/>
          <w:szCs w:val="24"/>
          <w:lang w:val="ru-RU"/>
        </w:rPr>
        <w:br w:type="page"/>
      </w:r>
    </w:p>
    <w:p w:rsidR="00BB1DD4" w:rsidRPr="00DE28DF" w:rsidRDefault="00BB1DD4" w:rsidP="00BB1DD4">
      <w:pPr>
        <w:spacing w:after="0"/>
        <w:jc w:val="center"/>
        <w:rPr>
          <w:lang w:val="ru-RU"/>
        </w:rPr>
      </w:pPr>
      <w:r w:rsidRPr="00DE28DF">
        <w:rPr>
          <w:rStyle w:val="BigStyle"/>
          <w:lang w:val="ru-RU"/>
        </w:rPr>
        <w:lastRenderedPageBreak/>
        <w:t>Раздел 4</w:t>
      </w:r>
    </w:p>
    <w:p w:rsidR="00BB1DD4" w:rsidRPr="00DE28DF" w:rsidRDefault="00BB1DD4" w:rsidP="00BB1DD4">
      <w:pPr>
        <w:spacing w:after="0"/>
        <w:jc w:val="center"/>
        <w:rPr>
          <w:lang w:val="ru-RU"/>
        </w:rPr>
      </w:pPr>
      <w:r w:rsidRPr="00DE28DF">
        <w:rPr>
          <w:rStyle w:val="BigStyle"/>
          <w:lang w:val="ru-RU"/>
        </w:rPr>
        <w:t xml:space="preserve">План границ объекта – </w:t>
      </w:r>
    </w:p>
    <w:p w:rsidR="00BB1DD4" w:rsidRPr="00DE28DF" w:rsidRDefault="00BB1DD4" w:rsidP="00BB1DD4">
      <w:pPr>
        <w:jc w:val="center"/>
        <w:rPr>
          <w:lang w:val="ru-RU"/>
        </w:rPr>
      </w:pPr>
      <w:r>
        <w:rPr>
          <w:rStyle w:val="BigStyle"/>
          <w:lang w:val="ru-RU"/>
        </w:rPr>
        <w:t>памятника</w:t>
      </w:r>
      <w:r w:rsidRPr="00DE28DF">
        <w:rPr>
          <w:rStyle w:val="BigStyle"/>
          <w:lang w:val="ru-RU"/>
        </w:rPr>
        <w:t xml:space="preserve"> природы регионального значения </w:t>
      </w:r>
      <w:r w:rsidR="00EA38A4">
        <w:rPr>
          <w:rStyle w:val="BigStyle"/>
          <w:lang w:val="ru-RU"/>
        </w:rPr>
        <w:t>«</w:t>
      </w:r>
      <w:r w:rsidRPr="00DE28DF">
        <w:rPr>
          <w:rStyle w:val="BigStyle"/>
          <w:lang w:val="ru-RU"/>
        </w:rPr>
        <w:t>Озеро Архиерейское</w:t>
      </w:r>
      <w:r w:rsidR="00EA38A4">
        <w:rPr>
          <w:rStyle w:val="BigStyle"/>
          <w:lang w:val="ru-RU"/>
        </w:rPr>
        <w:t>»</w:t>
      </w:r>
    </w:p>
    <w:p w:rsidR="00BB1DD4" w:rsidRPr="00E61003" w:rsidRDefault="00BB1DD4" w:rsidP="00BB1DD4">
      <w:pPr>
        <w:spacing w:line="360" w:lineRule="auto"/>
        <w:jc w:val="center"/>
        <w:outlineLvl w:val="0"/>
        <w:rPr>
          <w:rFonts w:eastAsia="Times New Roman" w:cs="Times New Roman"/>
          <w:szCs w:val="24"/>
          <w:lang w:val="ru-RU"/>
        </w:rPr>
      </w:pPr>
      <w:r w:rsidRPr="00BB1DD4">
        <w:rPr>
          <w:lang w:val="ru-RU"/>
        </w:rPr>
        <w:t xml:space="preserve">Лист </w:t>
      </w:r>
      <w:r>
        <w:rPr>
          <w:lang w:val="ru-RU"/>
        </w:rPr>
        <w:t>5</w:t>
      </w:r>
      <w:r w:rsidRPr="00BB1DD4">
        <w:rPr>
          <w:rFonts w:eastAsia="Times New Roman" w:cs="Times New Roman"/>
          <w:bCs/>
          <w:sz w:val="28"/>
          <w:szCs w:val="28"/>
          <w:lang w:val="ru-RU"/>
        </w:rPr>
        <w:t xml:space="preserve"> </w:t>
      </w:r>
      <w:r>
        <w:rPr>
          <w:noProof/>
          <w:lang w:val="ru-RU" w:eastAsia="ru-RU"/>
        </w:rPr>
        <w:drawing>
          <wp:inline distT="0" distB="0" distL="0" distR="0">
            <wp:extent cx="6497320" cy="6400800"/>
            <wp:effectExtent l="0" t="0" r="0" b="0"/>
            <wp:docPr id="16" name="Рисунок 16" descr="Озеро Архиерейское_лист_5_2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Озеро Архиерейское_лист_5_200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7320" cy="64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DD4" w:rsidRPr="00BB1DD4" w:rsidRDefault="00BB1DD4" w:rsidP="00BB1DD4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 w:rsidRPr="00BB1DD4">
        <w:rPr>
          <w:rFonts w:eastAsia="Times New Roman" w:cs="Times New Roman"/>
          <w:bCs/>
          <w:szCs w:val="24"/>
          <w:lang w:val="ru-RU"/>
        </w:rPr>
        <w:t xml:space="preserve">Масштаб </w:t>
      </w:r>
      <w:proofErr w:type="gramStart"/>
      <w:r w:rsidRPr="00BB1DD4">
        <w:rPr>
          <w:rFonts w:eastAsia="Times New Roman" w:cs="Times New Roman"/>
          <w:bCs/>
          <w:szCs w:val="24"/>
          <w:lang w:val="ru-RU"/>
        </w:rPr>
        <w:t>1 :</w:t>
      </w:r>
      <w:proofErr w:type="gramEnd"/>
      <w:r w:rsidRPr="00BB1DD4">
        <w:rPr>
          <w:rFonts w:eastAsia="Times New Roman" w:cs="Times New Roman"/>
          <w:bCs/>
          <w:szCs w:val="24"/>
          <w:lang w:val="ru-RU"/>
        </w:rPr>
        <w:t xml:space="preserve"> 2 000</w:t>
      </w:r>
    </w:p>
    <w:p w:rsidR="00BB1DD4" w:rsidRPr="00BB1DD4" w:rsidRDefault="00BB1DD4" w:rsidP="00BB1DD4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BB1DD4"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BB1DD4" w:rsidRPr="00BB1DD4" w:rsidRDefault="00BB1DD4" w:rsidP="00BB1DD4">
      <w:pPr>
        <w:tabs>
          <w:tab w:val="left" w:pos="1418"/>
        </w:tabs>
        <w:spacing w:after="0" w:line="240" w:lineRule="auto"/>
        <w:rPr>
          <w:rFonts w:eastAsia="Times New Roman" w:cs="Times New Roman"/>
          <w:lang w:val="ru-RU"/>
        </w:rPr>
      </w:pPr>
      <w:r w:rsidRPr="00BB1DD4">
        <w:rPr>
          <w:rFonts w:eastAsia="Times New Roman" w:cs="Times New Roman"/>
          <w:sz w:val="18"/>
          <w:szCs w:val="18"/>
          <w:lang w:val="ru-RU"/>
        </w:rPr>
        <w:t>•</w:t>
      </w:r>
      <w:r w:rsidRPr="00BB1DD4"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 w:rsidRPr="00BB1DD4">
        <w:rPr>
          <w:rFonts w:eastAsia="Times New Roman" w:cs="Times New Roman"/>
          <w:sz w:val="18"/>
          <w:szCs w:val="18"/>
          <w:lang w:val="ru-RU"/>
        </w:rPr>
        <w:t>53</w:t>
      </w:r>
      <w:r w:rsidRPr="00BB1DD4"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BB1DD4" w:rsidRP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69504" behindDoc="0" locked="0" layoutInCell="0" allowOverlap="1">
                <wp:simplePos x="0" y="0"/>
                <wp:positionH relativeFrom="margin">
                  <wp:posOffset>11430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0" b="0"/>
                <wp:wrapNone/>
                <wp:docPr id="39" name="Прямая соединительная линия 3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8505B09" id="Прямая соединительная линия 39" o:spid="_x0000_s1026" style="position:absolute;z-index:25166950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45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BB1DD4">
        <w:rPr>
          <w:rFonts w:eastAsia="Times New Roman" w:cs="Times New Roman"/>
          <w:lang w:val="ru-RU"/>
        </w:rPr>
        <w:tab/>
        <w:t>– граница объекта</w:t>
      </w:r>
    </w:p>
    <w:p w:rsidR="00BB1DD4" w:rsidRP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/>
        <w:outlineLvl w:val="0"/>
        <w:rPr>
          <w:rFonts w:cs="Times New Roman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251588608" behindDoc="0" locked="0" layoutInCell="0" allowOverlap="1" wp14:anchorId="20C4BF92" wp14:editId="36F5FF4F">
            <wp:simplePos x="0" y="0"/>
            <wp:positionH relativeFrom="margin">
              <wp:posOffset>-34820</wp:posOffset>
            </wp:positionH>
            <wp:positionV relativeFrom="paragraph">
              <wp:posOffset>198120</wp:posOffset>
            </wp:positionV>
            <wp:extent cx="546735" cy="154305"/>
            <wp:effectExtent l="0" t="0" r="0" b="0"/>
            <wp:wrapNone/>
            <wp:docPr id="9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154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alibri" w:hAnsi="Calibri" w:cs="Calibri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6985</wp:posOffset>
                </wp:positionH>
                <wp:positionV relativeFrom="paragraph">
                  <wp:posOffset>106680</wp:posOffset>
                </wp:positionV>
                <wp:extent cx="467995" cy="635"/>
                <wp:effectExtent l="12700" t="14605" r="14605" b="13335"/>
                <wp:wrapNone/>
                <wp:docPr id="38" name="Прямая соединительная линия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prstDash val="lgDashDot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589E631" id="Прямая соединительная линия 38" o:spid="_x0000_s1026" style="position:absolute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55pt,8.4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" strokecolor="gray [1629]" strokeweight="1.5pt">
                <v:stroke dashstyle="longDashDotDot"/>
              </v:line>
            </w:pict>
          </mc:Fallback>
        </mc:AlternateContent>
      </w:r>
      <w:r w:rsidRPr="00BB1DD4">
        <w:rPr>
          <w:rFonts w:cs="Times New Roman"/>
          <w:lang w:val="ru-RU"/>
        </w:rPr>
        <w:tab/>
        <w:t>– граница населенного пункта</w:t>
      </w:r>
    </w:p>
    <w:p w:rsidR="00BB1DD4" w:rsidRPr="00BB1DD4" w:rsidRDefault="00BB1DD4" w:rsidP="00BB1DD4">
      <w:pPr>
        <w:tabs>
          <w:tab w:val="left" w:pos="1418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BB1DD4">
        <w:rPr>
          <w:rFonts w:eastAsia="Times New Roman" w:cs="Times New Roman"/>
          <w:lang w:val="ru-RU"/>
        </w:rPr>
        <w:tab/>
        <w:t>– граница земельного участка</w:t>
      </w:r>
    </w:p>
    <w:p w:rsidR="00BB1DD4" w:rsidRP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BB1DD4">
        <w:rPr>
          <w:rFonts w:eastAsia="Times New Roman" w:cs="Times New Roman"/>
          <w:b/>
          <w:color w:val="267300"/>
          <w:sz w:val="18"/>
          <w:szCs w:val="18"/>
          <w:lang w:val="ru-RU"/>
        </w:rPr>
        <w:t>16:24:050801</w:t>
      </w:r>
      <w:r w:rsidR="00EA38A4">
        <w:rPr>
          <w:rFonts w:eastAsia="Times New Roman" w:cs="Times New Roman"/>
          <w:szCs w:val="24"/>
          <w:lang w:val="ru-RU"/>
        </w:rPr>
        <w:tab/>
        <w:t>– номер кадастрового квартала</w:t>
      </w:r>
    </w:p>
    <w:p w:rsidR="00BB1DD4" w:rsidRP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EA38A4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:2950</w:t>
      </w:r>
      <w:r w:rsidRPr="00BB1DD4"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  <w:r w:rsidR="00EA38A4">
        <w:rPr>
          <w:rFonts w:eastAsia="Times New Roman" w:cs="Times New Roman"/>
          <w:szCs w:val="24"/>
          <w:lang w:val="ru-RU"/>
        </w:rPr>
        <w:t>.</w:t>
      </w:r>
    </w:p>
    <w:p w:rsidR="00BB1DD4" w:rsidRPr="00BB1DD4" w:rsidRDefault="00BB1DD4" w:rsidP="00BB1DD4">
      <w:pPr>
        <w:spacing w:line="240" w:lineRule="auto"/>
        <w:rPr>
          <w:rFonts w:eastAsia="Times New Roman" w:cs="Times New Roman"/>
          <w:szCs w:val="24"/>
          <w:lang w:val="ru-RU"/>
        </w:rPr>
      </w:pPr>
      <w:r w:rsidRPr="00BB1DD4">
        <w:rPr>
          <w:rFonts w:eastAsia="Times New Roman" w:cs="Times New Roman"/>
          <w:szCs w:val="24"/>
          <w:lang w:val="ru-RU"/>
        </w:rPr>
        <w:br w:type="page"/>
      </w:r>
    </w:p>
    <w:p w:rsidR="00BB1DD4" w:rsidRPr="00DE28DF" w:rsidRDefault="00BB1DD4" w:rsidP="00BB1DD4">
      <w:pPr>
        <w:spacing w:after="0"/>
        <w:jc w:val="center"/>
        <w:rPr>
          <w:lang w:val="ru-RU"/>
        </w:rPr>
      </w:pPr>
      <w:r w:rsidRPr="00DE28DF">
        <w:rPr>
          <w:rStyle w:val="BigStyle"/>
          <w:lang w:val="ru-RU"/>
        </w:rPr>
        <w:lastRenderedPageBreak/>
        <w:t>Раздел 4</w:t>
      </w:r>
    </w:p>
    <w:p w:rsidR="00BB1DD4" w:rsidRPr="00DE28DF" w:rsidRDefault="00BB1DD4" w:rsidP="00BB1DD4">
      <w:pPr>
        <w:spacing w:after="0"/>
        <w:jc w:val="center"/>
        <w:rPr>
          <w:lang w:val="ru-RU"/>
        </w:rPr>
      </w:pPr>
      <w:r w:rsidRPr="00DE28DF">
        <w:rPr>
          <w:rStyle w:val="BigStyle"/>
          <w:lang w:val="ru-RU"/>
        </w:rPr>
        <w:t xml:space="preserve">План границ объекта – </w:t>
      </w:r>
    </w:p>
    <w:p w:rsidR="00BB1DD4" w:rsidRPr="00DE28DF" w:rsidRDefault="00BB1DD4" w:rsidP="00BB1DD4">
      <w:pPr>
        <w:jc w:val="center"/>
        <w:rPr>
          <w:lang w:val="ru-RU"/>
        </w:rPr>
      </w:pPr>
      <w:r>
        <w:rPr>
          <w:rStyle w:val="BigStyle"/>
          <w:lang w:val="ru-RU"/>
        </w:rPr>
        <w:t>памятника</w:t>
      </w:r>
      <w:r w:rsidRPr="00DE28DF">
        <w:rPr>
          <w:rStyle w:val="BigStyle"/>
          <w:lang w:val="ru-RU"/>
        </w:rPr>
        <w:t xml:space="preserve"> природы регионального значения </w:t>
      </w:r>
      <w:r w:rsidR="00EA38A4">
        <w:rPr>
          <w:rStyle w:val="BigStyle"/>
          <w:lang w:val="ru-RU"/>
        </w:rPr>
        <w:t>«</w:t>
      </w:r>
      <w:r w:rsidRPr="00DE28DF">
        <w:rPr>
          <w:rStyle w:val="BigStyle"/>
          <w:lang w:val="ru-RU"/>
        </w:rPr>
        <w:t>Озеро Архиерейское</w:t>
      </w:r>
      <w:r w:rsidR="00EA38A4">
        <w:rPr>
          <w:rStyle w:val="BigStyle"/>
          <w:lang w:val="ru-RU"/>
        </w:rPr>
        <w:t>»</w:t>
      </w:r>
    </w:p>
    <w:p w:rsidR="00BB1DD4" w:rsidRPr="00E61003" w:rsidRDefault="00BB1DD4" w:rsidP="00BB1DD4">
      <w:pPr>
        <w:spacing w:line="360" w:lineRule="auto"/>
        <w:jc w:val="center"/>
        <w:outlineLvl w:val="0"/>
        <w:rPr>
          <w:rFonts w:eastAsia="Times New Roman" w:cs="Times New Roman"/>
          <w:szCs w:val="24"/>
          <w:lang w:val="ru-RU"/>
        </w:rPr>
      </w:pPr>
      <w:r w:rsidRPr="00BB1DD4">
        <w:rPr>
          <w:lang w:val="ru-RU"/>
        </w:rPr>
        <w:t xml:space="preserve">Лист </w:t>
      </w:r>
      <w:r>
        <w:rPr>
          <w:lang w:val="ru-RU"/>
        </w:rPr>
        <w:t>6</w:t>
      </w:r>
      <w:r>
        <w:rPr>
          <w:noProof/>
          <w:lang w:val="ru-RU" w:eastAsia="ru-RU"/>
        </w:rPr>
        <w:drawing>
          <wp:inline distT="0" distB="0" distL="0" distR="0">
            <wp:extent cx="6497320" cy="6400800"/>
            <wp:effectExtent l="0" t="0" r="0" b="0"/>
            <wp:docPr id="14" name="Рисунок 14" descr="Озеро Архиерейское_лист_6_2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Озеро Архиерейское_лист_6_200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7320" cy="64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DD4" w:rsidRPr="00BB1DD4" w:rsidRDefault="00BB1DD4" w:rsidP="00BB1DD4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 w:rsidRPr="00BB1DD4">
        <w:rPr>
          <w:rFonts w:eastAsia="Times New Roman" w:cs="Times New Roman"/>
          <w:bCs/>
          <w:szCs w:val="24"/>
          <w:lang w:val="ru-RU"/>
        </w:rPr>
        <w:t xml:space="preserve">Масштаб </w:t>
      </w:r>
      <w:proofErr w:type="gramStart"/>
      <w:r w:rsidRPr="00BB1DD4">
        <w:rPr>
          <w:rFonts w:eastAsia="Times New Roman" w:cs="Times New Roman"/>
          <w:bCs/>
          <w:szCs w:val="24"/>
          <w:lang w:val="ru-RU"/>
        </w:rPr>
        <w:t>1 :</w:t>
      </w:r>
      <w:proofErr w:type="gramEnd"/>
      <w:r w:rsidRPr="00BB1DD4">
        <w:rPr>
          <w:rFonts w:eastAsia="Times New Roman" w:cs="Times New Roman"/>
          <w:bCs/>
          <w:szCs w:val="24"/>
          <w:lang w:val="ru-RU"/>
        </w:rPr>
        <w:t xml:space="preserve"> 2 000</w:t>
      </w:r>
    </w:p>
    <w:p w:rsidR="00BB1DD4" w:rsidRPr="00BB1DD4" w:rsidRDefault="00BB1DD4" w:rsidP="00BB1DD4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BB1DD4"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BB1DD4" w:rsidRPr="00BB1DD4" w:rsidRDefault="00BB1DD4" w:rsidP="00BB1DD4">
      <w:pPr>
        <w:tabs>
          <w:tab w:val="left" w:pos="1418"/>
        </w:tabs>
        <w:spacing w:after="0" w:line="240" w:lineRule="auto"/>
        <w:rPr>
          <w:rFonts w:eastAsia="Times New Roman" w:cs="Times New Roman"/>
          <w:lang w:val="ru-RU"/>
        </w:rPr>
      </w:pPr>
      <w:r w:rsidRPr="00BB1DD4">
        <w:rPr>
          <w:rFonts w:eastAsia="Times New Roman" w:cs="Times New Roman"/>
          <w:sz w:val="18"/>
          <w:szCs w:val="18"/>
          <w:lang w:val="ru-RU"/>
        </w:rPr>
        <w:t>•</w:t>
      </w:r>
      <w:r w:rsidRPr="00BB1DD4"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 w:rsidRPr="00BB1DD4">
        <w:rPr>
          <w:rFonts w:eastAsia="Times New Roman" w:cs="Times New Roman"/>
          <w:sz w:val="18"/>
          <w:szCs w:val="18"/>
          <w:lang w:val="ru-RU"/>
        </w:rPr>
        <w:t>63</w:t>
      </w:r>
      <w:r w:rsidRPr="00BB1DD4"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BB1DD4" w:rsidRP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74624" behindDoc="0" locked="0" layoutInCell="0" allowOverlap="1">
                <wp:simplePos x="0" y="0"/>
                <wp:positionH relativeFrom="margin">
                  <wp:posOffset>11430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0" b="0"/>
                <wp:wrapNone/>
                <wp:docPr id="37" name="Прямая соединительная линия 3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E6F91AC" id="Прямая соединительная линия 37" o:spid="_x0000_s1026" style="position:absolute;z-index:25167462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45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BB1DD4">
        <w:rPr>
          <w:rFonts w:eastAsia="Times New Roman" w:cs="Times New Roman"/>
          <w:lang w:val="ru-RU"/>
        </w:rPr>
        <w:tab/>
        <w:t>– граница объекта</w:t>
      </w:r>
    </w:p>
    <w:p w:rsidR="00BB1DD4" w:rsidRP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/>
        <w:outlineLvl w:val="0"/>
        <w:rPr>
          <w:rFonts w:cs="Times New Roman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251594752" behindDoc="0" locked="0" layoutInCell="0" allowOverlap="1" wp14:anchorId="1650472E" wp14:editId="20C75C25">
            <wp:simplePos x="0" y="0"/>
            <wp:positionH relativeFrom="margin">
              <wp:posOffset>-34290</wp:posOffset>
            </wp:positionH>
            <wp:positionV relativeFrom="paragraph">
              <wp:posOffset>203730</wp:posOffset>
            </wp:positionV>
            <wp:extent cx="546735" cy="154305"/>
            <wp:effectExtent l="0" t="0" r="0" b="0"/>
            <wp:wrapNone/>
            <wp:docPr id="11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154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alibri" w:hAnsi="Calibri" w:cs="Calibri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6985</wp:posOffset>
                </wp:positionH>
                <wp:positionV relativeFrom="paragraph">
                  <wp:posOffset>106680</wp:posOffset>
                </wp:positionV>
                <wp:extent cx="467995" cy="635"/>
                <wp:effectExtent l="12700" t="11430" r="14605" b="16510"/>
                <wp:wrapNone/>
                <wp:docPr id="36" name="Прямая соединительная линия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prstDash val="lgDashDot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133AB8D" id="Прямая соединительная линия 36" o:spid="_x0000_s1026" style="position:absolute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55pt,8.4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" strokecolor="gray [1629]" strokeweight="1.5pt">
                <v:stroke dashstyle="longDashDotDot"/>
              </v:line>
            </w:pict>
          </mc:Fallback>
        </mc:AlternateContent>
      </w:r>
      <w:r w:rsidRPr="00BB1DD4">
        <w:rPr>
          <w:rFonts w:cs="Times New Roman"/>
          <w:lang w:val="ru-RU"/>
        </w:rPr>
        <w:tab/>
        <w:t>– граница населенного пункта</w:t>
      </w:r>
    </w:p>
    <w:p w:rsidR="00BB1DD4" w:rsidRPr="00BB1DD4" w:rsidRDefault="00BB1DD4" w:rsidP="00BB1DD4">
      <w:pPr>
        <w:tabs>
          <w:tab w:val="left" w:pos="1418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BB1DD4">
        <w:rPr>
          <w:rFonts w:eastAsia="Times New Roman" w:cs="Times New Roman"/>
          <w:lang w:val="ru-RU"/>
        </w:rPr>
        <w:tab/>
        <w:t>– граница земельного участка</w:t>
      </w:r>
    </w:p>
    <w:p w:rsidR="00BB1DD4" w:rsidRP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BB1DD4">
        <w:rPr>
          <w:rFonts w:eastAsia="Times New Roman" w:cs="Times New Roman"/>
          <w:b/>
          <w:color w:val="267300"/>
          <w:sz w:val="18"/>
          <w:szCs w:val="18"/>
          <w:lang w:val="ru-RU"/>
        </w:rPr>
        <w:t>16:24:050801</w:t>
      </w:r>
      <w:r w:rsidR="00EA38A4">
        <w:rPr>
          <w:rFonts w:eastAsia="Times New Roman" w:cs="Times New Roman"/>
          <w:szCs w:val="24"/>
          <w:lang w:val="ru-RU"/>
        </w:rPr>
        <w:tab/>
        <w:t>– номер кадастрового квартала</w:t>
      </w:r>
    </w:p>
    <w:p w:rsidR="00BB1DD4" w:rsidRP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EA38A4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:2527</w:t>
      </w:r>
      <w:r w:rsidRPr="00BB1DD4"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  <w:r w:rsidR="00EA38A4">
        <w:rPr>
          <w:rFonts w:eastAsia="Times New Roman" w:cs="Times New Roman"/>
          <w:szCs w:val="24"/>
          <w:lang w:val="ru-RU"/>
        </w:rPr>
        <w:t>.</w:t>
      </w:r>
    </w:p>
    <w:p w:rsidR="00BB1DD4" w:rsidRPr="00BB1DD4" w:rsidRDefault="00BB1DD4" w:rsidP="00BB1DD4">
      <w:pPr>
        <w:spacing w:line="240" w:lineRule="auto"/>
        <w:rPr>
          <w:rFonts w:eastAsia="Times New Roman" w:cs="Times New Roman"/>
          <w:szCs w:val="24"/>
          <w:lang w:val="ru-RU"/>
        </w:rPr>
      </w:pPr>
      <w:r w:rsidRPr="00BB1DD4">
        <w:rPr>
          <w:rFonts w:eastAsia="Times New Roman" w:cs="Times New Roman"/>
          <w:szCs w:val="24"/>
          <w:lang w:val="ru-RU"/>
        </w:rPr>
        <w:br w:type="page"/>
      </w:r>
    </w:p>
    <w:p w:rsidR="00BB1DD4" w:rsidRPr="00DE28DF" w:rsidRDefault="00BB1DD4" w:rsidP="00BB1DD4">
      <w:pPr>
        <w:spacing w:after="0"/>
        <w:jc w:val="center"/>
        <w:rPr>
          <w:lang w:val="ru-RU"/>
        </w:rPr>
      </w:pPr>
      <w:r w:rsidRPr="00DE28DF">
        <w:rPr>
          <w:rStyle w:val="BigStyle"/>
          <w:lang w:val="ru-RU"/>
        </w:rPr>
        <w:lastRenderedPageBreak/>
        <w:t>Раздел 4</w:t>
      </w:r>
    </w:p>
    <w:p w:rsidR="00BB1DD4" w:rsidRPr="00DE28DF" w:rsidRDefault="00BB1DD4" w:rsidP="00BB1DD4">
      <w:pPr>
        <w:spacing w:after="0"/>
        <w:jc w:val="center"/>
        <w:rPr>
          <w:lang w:val="ru-RU"/>
        </w:rPr>
      </w:pPr>
      <w:r w:rsidRPr="00DE28DF">
        <w:rPr>
          <w:rStyle w:val="BigStyle"/>
          <w:lang w:val="ru-RU"/>
        </w:rPr>
        <w:t xml:space="preserve">План границ объекта – </w:t>
      </w:r>
    </w:p>
    <w:p w:rsidR="00BB1DD4" w:rsidRPr="00DE28DF" w:rsidRDefault="00BB1DD4" w:rsidP="00BB1DD4">
      <w:pPr>
        <w:jc w:val="center"/>
        <w:rPr>
          <w:lang w:val="ru-RU"/>
        </w:rPr>
      </w:pPr>
      <w:r>
        <w:rPr>
          <w:rStyle w:val="BigStyle"/>
          <w:lang w:val="ru-RU"/>
        </w:rPr>
        <w:t>памятника</w:t>
      </w:r>
      <w:r w:rsidRPr="00DE28DF">
        <w:rPr>
          <w:rStyle w:val="BigStyle"/>
          <w:lang w:val="ru-RU"/>
        </w:rPr>
        <w:t xml:space="preserve"> природы регионального значения </w:t>
      </w:r>
      <w:r w:rsidR="00EA38A4">
        <w:rPr>
          <w:rStyle w:val="BigStyle"/>
          <w:lang w:val="ru-RU"/>
        </w:rPr>
        <w:t>«</w:t>
      </w:r>
      <w:r w:rsidRPr="00DE28DF">
        <w:rPr>
          <w:rStyle w:val="BigStyle"/>
          <w:lang w:val="ru-RU"/>
        </w:rPr>
        <w:t>Озеро Архиерейское</w:t>
      </w:r>
      <w:r w:rsidR="00EA38A4">
        <w:rPr>
          <w:rStyle w:val="BigStyle"/>
          <w:lang w:val="ru-RU"/>
        </w:rPr>
        <w:t>»</w:t>
      </w:r>
    </w:p>
    <w:p w:rsidR="00BB1DD4" w:rsidRPr="00E61003" w:rsidRDefault="00BB1DD4" w:rsidP="00BB1DD4">
      <w:pPr>
        <w:spacing w:line="360" w:lineRule="auto"/>
        <w:jc w:val="center"/>
        <w:outlineLvl w:val="0"/>
        <w:rPr>
          <w:rFonts w:eastAsia="Times New Roman" w:cs="Times New Roman"/>
          <w:szCs w:val="24"/>
          <w:lang w:val="ru-RU"/>
        </w:rPr>
      </w:pPr>
      <w:r w:rsidRPr="00BB1DD4">
        <w:rPr>
          <w:lang w:val="ru-RU"/>
        </w:rPr>
        <w:t xml:space="preserve">Лист </w:t>
      </w:r>
      <w:r>
        <w:rPr>
          <w:lang w:val="ru-RU"/>
        </w:rPr>
        <w:t>7</w:t>
      </w:r>
      <w:r>
        <w:rPr>
          <w:noProof/>
          <w:lang w:val="ru-RU" w:eastAsia="ru-RU"/>
        </w:rPr>
        <w:drawing>
          <wp:inline distT="0" distB="0" distL="0" distR="0">
            <wp:extent cx="6497320" cy="6400800"/>
            <wp:effectExtent l="0" t="0" r="0" b="0"/>
            <wp:docPr id="12" name="Рисунок 12" descr="Озеро Архиерейское_лист_7_2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Озеро Архиерейское_лист_7_200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7320" cy="64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DD4" w:rsidRPr="00BB1DD4" w:rsidRDefault="00BB1DD4" w:rsidP="00BB1DD4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 w:rsidRPr="00BB1DD4">
        <w:rPr>
          <w:rFonts w:eastAsia="Times New Roman" w:cs="Times New Roman"/>
          <w:bCs/>
          <w:szCs w:val="24"/>
          <w:lang w:val="ru-RU"/>
        </w:rPr>
        <w:t xml:space="preserve">Масштаб </w:t>
      </w:r>
      <w:proofErr w:type="gramStart"/>
      <w:r w:rsidRPr="00BB1DD4">
        <w:rPr>
          <w:rFonts w:eastAsia="Times New Roman" w:cs="Times New Roman"/>
          <w:bCs/>
          <w:szCs w:val="24"/>
          <w:lang w:val="ru-RU"/>
        </w:rPr>
        <w:t>1 :</w:t>
      </w:r>
      <w:proofErr w:type="gramEnd"/>
      <w:r w:rsidRPr="00BB1DD4">
        <w:rPr>
          <w:rFonts w:eastAsia="Times New Roman" w:cs="Times New Roman"/>
          <w:bCs/>
          <w:szCs w:val="24"/>
          <w:lang w:val="ru-RU"/>
        </w:rPr>
        <w:t xml:space="preserve"> 2 000</w:t>
      </w:r>
    </w:p>
    <w:p w:rsidR="00BB1DD4" w:rsidRPr="00BB1DD4" w:rsidRDefault="00BB1DD4" w:rsidP="00BB1DD4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BB1DD4"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BB1DD4" w:rsidRPr="00BB1DD4" w:rsidRDefault="00BB1DD4" w:rsidP="00BB1DD4">
      <w:pPr>
        <w:tabs>
          <w:tab w:val="left" w:pos="1418"/>
        </w:tabs>
        <w:spacing w:after="0" w:line="240" w:lineRule="auto"/>
        <w:rPr>
          <w:rFonts w:eastAsia="Times New Roman" w:cs="Times New Roman"/>
          <w:lang w:val="ru-RU"/>
        </w:rPr>
      </w:pPr>
      <w:r w:rsidRPr="00BB1DD4">
        <w:rPr>
          <w:rFonts w:eastAsia="Times New Roman" w:cs="Times New Roman"/>
          <w:sz w:val="18"/>
          <w:szCs w:val="18"/>
          <w:lang w:val="ru-RU"/>
        </w:rPr>
        <w:t>•</w:t>
      </w:r>
      <w:r w:rsidRPr="00BB1DD4"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 w:rsidRPr="00BB1DD4">
        <w:rPr>
          <w:rFonts w:eastAsia="Times New Roman" w:cs="Times New Roman"/>
          <w:sz w:val="18"/>
          <w:szCs w:val="18"/>
          <w:lang w:val="ru-RU"/>
        </w:rPr>
        <w:t>77</w:t>
      </w:r>
      <w:r w:rsidRPr="00BB1DD4"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BB1DD4" w:rsidRP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79744" behindDoc="0" locked="0" layoutInCell="0" allowOverlap="1">
                <wp:simplePos x="0" y="0"/>
                <wp:positionH relativeFrom="margin">
                  <wp:posOffset>11430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0" b="0"/>
                <wp:wrapNone/>
                <wp:docPr id="35" name="Прямая соединительная линия 3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8C787FE" id="Прямая соединительная линия 35" o:spid="_x0000_s1026" style="position:absolute;z-index:25167974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45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BB1DD4">
        <w:rPr>
          <w:rFonts w:eastAsia="Times New Roman" w:cs="Times New Roman"/>
          <w:lang w:val="ru-RU"/>
        </w:rPr>
        <w:tab/>
        <w:t>– граница объекта</w:t>
      </w:r>
    </w:p>
    <w:p w:rsidR="00BB1DD4" w:rsidRP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/>
        <w:outlineLvl w:val="0"/>
        <w:rPr>
          <w:rFonts w:cs="Times New Roman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251607040" behindDoc="0" locked="0" layoutInCell="0" allowOverlap="1" wp14:anchorId="1B26C645" wp14:editId="3990FBD7">
            <wp:simplePos x="0" y="0"/>
            <wp:positionH relativeFrom="margin">
              <wp:posOffset>-34820</wp:posOffset>
            </wp:positionH>
            <wp:positionV relativeFrom="paragraph">
              <wp:posOffset>203200</wp:posOffset>
            </wp:positionV>
            <wp:extent cx="546735" cy="154305"/>
            <wp:effectExtent l="0" t="0" r="0" b="0"/>
            <wp:wrapNone/>
            <wp:docPr id="1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154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alibri" w:hAnsi="Calibri" w:cs="Calibri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6985</wp:posOffset>
                </wp:positionH>
                <wp:positionV relativeFrom="paragraph">
                  <wp:posOffset>106680</wp:posOffset>
                </wp:positionV>
                <wp:extent cx="467995" cy="635"/>
                <wp:effectExtent l="12700" t="14605" r="14605" b="13335"/>
                <wp:wrapNone/>
                <wp:docPr id="34" name="Прямая соединительная линия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prstDash val="lgDashDot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2E63701" id="Прямая соединительная линия 34" o:spid="_x0000_s1026" style="position:absolute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55pt,8.4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" strokecolor="gray [1629]" strokeweight="1.5pt">
                <v:stroke dashstyle="longDashDotDot"/>
              </v:line>
            </w:pict>
          </mc:Fallback>
        </mc:AlternateContent>
      </w:r>
      <w:r w:rsidRPr="00BB1DD4">
        <w:rPr>
          <w:rFonts w:cs="Times New Roman"/>
          <w:lang w:val="ru-RU"/>
        </w:rPr>
        <w:tab/>
        <w:t>– граница населенного пункта</w:t>
      </w:r>
    </w:p>
    <w:p w:rsidR="00BB1DD4" w:rsidRPr="00BB1DD4" w:rsidRDefault="00BB1DD4" w:rsidP="00BB1DD4">
      <w:pPr>
        <w:tabs>
          <w:tab w:val="left" w:pos="1418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BB1DD4">
        <w:rPr>
          <w:rFonts w:eastAsia="Times New Roman" w:cs="Times New Roman"/>
          <w:lang w:val="ru-RU"/>
        </w:rPr>
        <w:tab/>
        <w:t>– граница земельного участка</w:t>
      </w:r>
    </w:p>
    <w:p w:rsidR="00BB1DD4" w:rsidRP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BB1DD4">
        <w:rPr>
          <w:rFonts w:eastAsia="Times New Roman" w:cs="Times New Roman"/>
          <w:b/>
          <w:color w:val="267300"/>
          <w:sz w:val="18"/>
          <w:szCs w:val="18"/>
          <w:lang w:val="ru-RU"/>
        </w:rPr>
        <w:t>16:24:050801</w:t>
      </w:r>
      <w:r w:rsidR="00EA38A4">
        <w:rPr>
          <w:rFonts w:eastAsia="Times New Roman" w:cs="Times New Roman"/>
          <w:szCs w:val="24"/>
          <w:lang w:val="ru-RU"/>
        </w:rPr>
        <w:tab/>
        <w:t>– номер кадастрового квартала</w:t>
      </w:r>
      <w:r w:rsidRPr="00BB1DD4">
        <w:rPr>
          <w:rFonts w:eastAsia="Times New Roman" w:cs="Times New Roman"/>
          <w:szCs w:val="24"/>
          <w:lang w:val="ru-RU"/>
        </w:rPr>
        <w:t xml:space="preserve"> </w:t>
      </w:r>
    </w:p>
    <w:p w:rsidR="00BB1DD4" w:rsidRP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EA38A4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:2526</w:t>
      </w:r>
      <w:r w:rsidRPr="00BB1DD4"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  <w:r w:rsidR="00EA38A4">
        <w:rPr>
          <w:rFonts w:eastAsia="Times New Roman" w:cs="Times New Roman"/>
          <w:szCs w:val="24"/>
          <w:lang w:val="ru-RU"/>
        </w:rPr>
        <w:t>.</w:t>
      </w:r>
    </w:p>
    <w:p w:rsidR="00BB1DD4" w:rsidRPr="00BB1DD4" w:rsidRDefault="00BB1DD4" w:rsidP="00BB1DD4">
      <w:pPr>
        <w:spacing w:after="0" w:line="240" w:lineRule="auto"/>
        <w:rPr>
          <w:rFonts w:eastAsia="Times New Roman" w:cs="Times New Roman"/>
          <w:szCs w:val="24"/>
          <w:lang w:val="ru-RU"/>
        </w:rPr>
      </w:pPr>
      <w:r w:rsidRPr="00BB1DD4">
        <w:rPr>
          <w:rFonts w:eastAsia="Times New Roman" w:cs="Times New Roman"/>
          <w:szCs w:val="24"/>
          <w:lang w:val="ru-RU"/>
        </w:rPr>
        <w:br w:type="page"/>
      </w:r>
    </w:p>
    <w:p w:rsidR="00BB1DD4" w:rsidRPr="00DE28DF" w:rsidRDefault="00BB1DD4" w:rsidP="00BB1DD4">
      <w:pPr>
        <w:spacing w:after="0"/>
        <w:jc w:val="center"/>
        <w:rPr>
          <w:lang w:val="ru-RU"/>
        </w:rPr>
      </w:pPr>
      <w:r w:rsidRPr="00DE28DF">
        <w:rPr>
          <w:rStyle w:val="BigStyle"/>
          <w:lang w:val="ru-RU"/>
        </w:rPr>
        <w:lastRenderedPageBreak/>
        <w:t>Раздел 4</w:t>
      </w:r>
    </w:p>
    <w:p w:rsidR="00BB1DD4" w:rsidRPr="00DE28DF" w:rsidRDefault="00BB1DD4" w:rsidP="00BB1DD4">
      <w:pPr>
        <w:spacing w:after="0"/>
        <w:jc w:val="center"/>
        <w:rPr>
          <w:lang w:val="ru-RU"/>
        </w:rPr>
      </w:pPr>
      <w:r w:rsidRPr="00DE28DF">
        <w:rPr>
          <w:rStyle w:val="BigStyle"/>
          <w:lang w:val="ru-RU"/>
        </w:rPr>
        <w:t xml:space="preserve">План границ объекта – </w:t>
      </w:r>
    </w:p>
    <w:p w:rsidR="00BB1DD4" w:rsidRPr="00DE28DF" w:rsidRDefault="00BB1DD4" w:rsidP="00BB1DD4">
      <w:pPr>
        <w:jc w:val="center"/>
        <w:rPr>
          <w:lang w:val="ru-RU"/>
        </w:rPr>
      </w:pPr>
      <w:r>
        <w:rPr>
          <w:rStyle w:val="BigStyle"/>
          <w:lang w:val="ru-RU"/>
        </w:rPr>
        <w:t>памятника</w:t>
      </w:r>
      <w:r w:rsidRPr="00DE28DF">
        <w:rPr>
          <w:rStyle w:val="BigStyle"/>
          <w:lang w:val="ru-RU"/>
        </w:rPr>
        <w:t xml:space="preserve"> природы регионального значения </w:t>
      </w:r>
      <w:r w:rsidR="00EA38A4">
        <w:rPr>
          <w:rStyle w:val="BigStyle"/>
          <w:lang w:val="ru-RU"/>
        </w:rPr>
        <w:t>«</w:t>
      </w:r>
      <w:r w:rsidRPr="00DE28DF">
        <w:rPr>
          <w:rStyle w:val="BigStyle"/>
          <w:lang w:val="ru-RU"/>
        </w:rPr>
        <w:t>Озеро Архиерейское</w:t>
      </w:r>
      <w:r w:rsidR="00EA38A4">
        <w:rPr>
          <w:rStyle w:val="BigStyle"/>
          <w:lang w:val="ru-RU"/>
        </w:rPr>
        <w:t>»</w:t>
      </w:r>
    </w:p>
    <w:p w:rsidR="00BB1DD4" w:rsidRPr="00E61003" w:rsidRDefault="00BB1DD4" w:rsidP="00BB1DD4">
      <w:pPr>
        <w:spacing w:line="360" w:lineRule="auto"/>
        <w:jc w:val="center"/>
        <w:outlineLvl w:val="0"/>
        <w:rPr>
          <w:rFonts w:eastAsia="Times New Roman" w:cs="Times New Roman"/>
          <w:szCs w:val="24"/>
          <w:lang w:val="ru-RU"/>
        </w:rPr>
      </w:pPr>
      <w:r w:rsidRPr="00BB1DD4">
        <w:rPr>
          <w:lang w:val="ru-RU"/>
        </w:rPr>
        <w:t xml:space="preserve">Лист </w:t>
      </w:r>
      <w:r>
        <w:rPr>
          <w:lang w:val="ru-RU"/>
        </w:rPr>
        <w:t>8</w:t>
      </w:r>
      <w:r w:rsidRPr="00BB1DD4">
        <w:rPr>
          <w:rFonts w:eastAsia="Times New Roman" w:cs="Times New Roman"/>
          <w:bCs/>
          <w:sz w:val="28"/>
          <w:szCs w:val="28"/>
          <w:lang w:val="ru-RU"/>
        </w:rPr>
        <w:t xml:space="preserve"> </w:t>
      </w:r>
      <w:r>
        <w:rPr>
          <w:noProof/>
          <w:lang w:val="ru-RU" w:eastAsia="ru-RU"/>
        </w:rPr>
        <w:drawing>
          <wp:inline distT="0" distB="0" distL="0" distR="0">
            <wp:extent cx="6497320" cy="6400800"/>
            <wp:effectExtent l="0" t="0" r="0" b="0"/>
            <wp:docPr id="10" name="Рисунок 10" descr="Озеро Архиерейское_лист_8_2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Озеро Архиерейское_лист_8_200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7320" cy="64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DD4" w:rsidRPr="00BB1DD4" w:rsidRDefault="00BB1DD4" w:rsidP="00BB1DD4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 w:rsidRPr="00BB1DD4">
        <w:rPr>
          <w:rFonts w:eastAsia="Times New Roman" w:cs="Times New Roman"/>
          <w:bCs/>
          <w:szCs w:val="24"/>
          <w:lang w:val="ru-RU"/>
        </w:rPr>
        <w:t xml:space="preserve">Масштаб </w:t>
      </w:r>
      <w:proofErr w:type="gramStart"/>
      <w:r w:rsidRPr="00BB1DD4">
        <w:rPr>
          <w:rFonts w:eastAsia="Times New Roman" w:cs="Times New Roman"/>
          <w:bCs/>
          <w:szCs w:val="24"/>
          <w:lang w:val="ru-RU"/>
        </w:rPr>
        <w:t>1 :</w:t>
      </w:r>
      <w:proofErr w:type="gramEnd"/>
      <w:r w:rsidRPr="00BB1DD4">
        <w:rPr>
          <w:rFonts w:eastAsia="Times New Roman" w:cs="Times New Roman"/>
          <w:bCs/>
          <w:szCs w:val="24"/>
          <w:lang w:val="ru-RU"/>
        </w:rPr>
        <w:t xml:space="preserve"> 2 000</w:t>
      </w:r>
    </w:p>
    <w:p w:rsidR="00BB1DD4" w:rsidRPr="00BB1DD4" w:rsidRDefault="00BB1DD4" w:rsidP="00BB1DD4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BB1DD4"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BB1DD4" w:rsidRPr="00BB1DD4" w:rsidRDefault="00BB1DD4" w:rsidP="00BB1DD4">
      <w:pPr>
        <w:tabs>
          <w:tab w:val="left" w:pos="1418"/>
        </w:tabs>
        <w:spacing w:after="0" w:line="240" w:lineRule="auto"/>
        <w:rPr>
          <w:rFonts w:eastAsia="Times New Roman" w:cs="Times New Roman"/>
          <w:lang w:val="ru-RU"/>
        </w:rPr>
      </w:pPr>
      <w:r w:rsidRPr="00BB1DD4">
        <w:rPr>
          <w:rFonts w:eastAsia="Times New Roman" w:cs="Times New Roman"/>
          <w:sz w:val="18"/>
          <w:szCs w:val="18"/>
          <w:lang w:val="ru-RU"/>
        </w:rPr>
        <w:t>•</w:t>
      </w:r>
      <w:r w:rsidRPr="00BB1DD4"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 w:rsidRPr="00BB1DD4">
        <w:rPr>
          <w:rFonts w:eastAsia="Times New Roman" w:cs="Times New Roman"/>
          <w:sz w:val="18"/>
          <w:szCs w:val="18"/>
          <w:lang w:val="ru-RU"/>
        </w:rPr>
        <w:t>132</w:t>
      </w:r>
      <w:r w:rsidRPr="00BB1DD4"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BB1DD4" w:rsidRP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84864" behindDoc="0" locked="0" layoutInCell="0" allowOverlap="1">
                <wp:simplePos x="0" y="0"/>
                <wp:positionH relativeFrom="margin">
                  <wp:posOffset>11430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0" b="0"/>
                <wp:wrapNone/>
                <wp:docPr id="33" name="Прямая соединительная линия 3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5A913B6" id="Прямая соединительная линия 33" o:spid="_x0000_s1026" style="position:absolute;z-index:25168486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45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BB1DD4">
        <w:rPr>
          <w:rFonts w:eastAsia="Times New Roman" w:cs="Times New Roman"/>
          <w:lang w:val="ru-RU"/>
        </w:rPr>
        <w:tab/>
        <w:t>– граница объекта</w:t>
      </w:r>
    </w:p>
    <w:p w:rsidR="00BB1DD4" w:rsidRP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/>
        <w:outlineLvl w:val="0"/>
        <w:rPr>
          <w:rFonts w:cs="Times New Roman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251613184" behindDoc="0" locked="0" layoutInCell="0" allowOverlap="1" wp14:anchorId="0A1A387B" wp14:editId="2AF58434">
            <wp:simplePos x="0" y="0"/>
            <wp:positionH relativeFrom="margin">
              <wp:posOffset>-34820</wp:posOffset>
            </wp:positionH>
            <wp:positionV relativeFrom="paragraph">
              <wp:posOffset>203200</wp:posOffset>
            </wp:positionV>
            <wp:extent cx="546735" cy="154305"/>
            <wp:effectExtent l="0" t="0" r="0" b="0"/>
            <wp:wrapNone/>
            <wp:docPr id="15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154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alibri" w:hAnsi="Calibri" w:cs="Calibri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6985</wp:posOffset>
                </wp:positionH>
                <wp:positionV relativeFrom="paragraph">
                  <wp:posOffset>106680</wp:posOffset>
                </wp:positionV>
                <wp:extent cx="467995" cy="635"/>
                <wp:effectExtent l="12700" t="11430" r="14605" b="16510"/>
                <wp:wrapNone/>
                <wp:docPr id="31" name="Прямая соединительная линия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prstDash val="lgDashDot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1FCD54" id="Прямая соединительная линия 31" o:spid="_x0000_s1026" style="position:absolute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55pt,8.4pt" to="37.4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" strokecolor="gray [1629]" strokeweight="1.5pt">
                <v:stroke dashstyle="longDashDotDot"/>
              </v:line>
            </w:pict>
          </mc:Fallback>
        </mc:AlternateContent>
      </w:r>
      <w:r w:rsidRPr="00BB1DD4">
        <w:rPr>
          <w:rFonts w:cs="Times New Roman"/>
          <w:lang w:val="ru-RU"/>
        </w:rPr>
        <w:tab/>
        <w:t>– граница населенного пункта</w:t>
      </w:r>
    </w:p>
    <w:p w:rsidR="00BB1DD4" w:rsidRPr="00BB1DD4" w:rsidRDefault="00BB1DD4" w:rsidP="00BB1DD4">
      <w:pPr>
        <w:tabs>
          <w:tab w:val="left" w:pos="1418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BB1DD4">
        <w:rPr>
          <w:rFonts w:eastAsia="Times New Roman" w:cs="Times New Roman"/>
          <w:lang w:val="ru-RU"/>
        </w:rPr>
        <w:tab/>
        <w:t>– граница земельного участка</w:t>
      </w:r>
    </w:p>
    <w:p w:rsidR="00BB1DD4" w:rsidRP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BB1DD4">
        <w:rPr>
          <w:rFonts w:eastAsia="Times New Roman" w:cs="Times New Roman"/>
          <w:b/>
          <w:color w:val="267300"/>
          <w:sz w:val="18"/>
          <w:szCs w:val="18"/>
          <w:lang w:val="ru-RU"/>
        </w:rPr>
        <w:t>16:24:050801</w:t>
      </w:r>
      <w:r w:rsidR="00EA38A4">
        <w:rPr>
          <w:rFonts w:eastAsia="Times New Roman" w:cs="Times New Roman"/>
          <w:szCs w:val="24"/>
          <w:lang w:val="ru-RU"/>
        </w:rPr>
        <w:tab/>
        <w:t>– номер кадастрового квартала</w:t>
      </w:r>
      <w:r w:rsidRPr="00BB1DD4">
        <w:rPr>
          <w:rFonts w:eastAsia="Times New Roman" w:cs="Times New Roman"/>
          <w:szCs w:val="24"/>
          <w:lang w:val="ru-RU"/>
        </w:rPr>
        <w:t xml:space="preserve"> </w:t>
      </w:r>
    </w:p>
    <w:p w:rsidR="00BB1DD4" w:rsidRP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EA38A4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:2441</w:t>
      </w:r>
      <w:r w:rsidRPr="00BB1DD4"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  <w:r w:rsidR="00EA38A4">
        <w:rPr>
          <w:rFonts w:eastAsia="Times New Roman" w:cs="Times New Roman"/>
          <w:szCs w:val="24"/>
          <w:lang w:val="ru-RU"/>
        </w:rPr>
        <w:t>.</w:t>
      </w:r>
    </w:p>
    <w:p w:rsidR="00BB1DD4" w:rsidRPr="00BB1DD4" w:rsidRDefault="00BB1DD4" w:rsidP="00BB1DD4">
      <w:pPr>
        <w:spacing w:line="240" w:lineRule="auto"/>
        <w:rPr>
          <w:rFonts w:eastAsia="Times New Roman" w:cs="Times New Roman"/>
          <w:szCs w:val="24"/>
          <w:lang w:val="ru-RU"/>
        </w:rPr>
      </w:pPr>
      <w:r w:rsidRPr="00BB1DD4">
        <w:rPr>
          <w:rFonts w:eastAsia="Times New Roman" w:cs="Times New Roman"/>
          <w:szCs w:val="24"/>
          <w:lang w:val="ru-RU"/>
        </w:rPr>
        <w:br w:type="page"/>
      </w:r>
    </w:p>
    <w:p w:rsidR="00BB1DD4" w:rsidRPr="00DE28DF" w:rsidRDefault="00BB1DD4" w:rsidP="00BB1DD4">
      <w:pPr>
        <w:spacing w:after="0"/>
        <w:jc w:val="center"/>
        <w:rPr>
          <w:lang w:val="ru-RU"/>
        </w:rPr>
      </w:pPr>
      <w:r w:rsidRPr="00DE28DF">
        <w:rPr>
          <w:rStyle w:val="BigStyle"/>
          <w:lang w:val="ru-RU"/>
        </w:rPr>
        <w:lastRenderedPageBreak/>
        <w:t>Раздел 4</w:t>
      </w:r>
    </w:p>
    <w:p w:rsidR="00BB1DD4" w:rsidRPr="00DE28DF" w:rsidRDefault="00BB1DD4" w:rsidP="00BB1DD4">
      <w:pPr>
        <w:spacing w:after="0"/>
        <w:jc w:val="center"/>
        <w:rPr>
          <w:lang w:val="ru-RU"/>
        </w:rPr>
      </w:pPr>
      <w:r w:rsidRPr="00DE28DF">
        <w:rPr>
          <w:rStyle w:val="BigStyle"/>
          <w:lang w:val="ru-RU"/>
        </w:rPr>
        <w:t xml:space="preserve">План границ объекта – </w:t>
      </w:r>
    </w:p>
    <w:p w:rsidR="00BB1DD4" w:rsidRPr="00DE28DF" w:rsidRDefault="00BB1DD4" w:rsidP="00BB1DD4">
      <w:pPr>
        <w:jc w:val="center"/>
        <w:rPr>
          <w:lang w:val="ru-RU"/>
        </w:rPr>
      </w:pPr>
      <w:r>
        <w:rPr>
          <w:rStyle w:val="BigStyle"/>
          <w:lang w:val="ru-RU"/>
        </w:rPr>
        <w:t>памятника</w:t>
      </w:r>
      <w:r w:rsidRPr="00DE28DF">
        <w:rPr>
          <w:rStyle w:val="BigStyle"/>
          <w:lang w:val="ru-RU"/>
        </w:rPr>
        <w:t xml:space="preserve"> природы регионального значения </w:t>
      </w:r>
      <w:r w:rsidR="00EA38A4">
        <w:rPr>
          <w:rStyle w:val="BigStyle"/>
          <w:lang w:val="ru-RU"/>
        </w:rPr>
        <w:t>«</w:t>
      </w:r>
      <w:r w:rsidRPr="00DE28DF">
        <w:rPr>
          <w:rStyle w:val="BigStyle"/>
          <w:lang w:val="ru-RU"/>
        </w:rPr>
        <w:t>Озеро Архиерейское</w:t>
      </w:r>
      <w:r w:rsidR="00EA38A4">
        <w:rPr>
          <w:rStyle w:val="BigStyle"/>
          <w:lang w:val="ru-RU"/>
        </w:rPr>
        <w:t>»</w:t>
      </w:r>
    </w:p>
    <w:p w:rsidR="00BB1DD4" w:rsidRPr="00E61003" w:rsidRDefault="00BB1DD4" w:rsidP="00BB1DD4">
      <w:pPr>
        <w:spacing w:line="360" w:lineRule="auto"/>
        <w:jc w:val="center"/>
        <w:outlineLvl w:val="0"/>
        <w:rPr>
          <w:rFonts w:eastAsia="Times New Roman" w:cs="Times New Roman"/>
          <w:szCs w:val="24"/>
          <w:lang w:val="ru-RU"/>
        </w:rPr>
      </w:pPr>
      <w:r w:rsidRPr="00BB1DD4">
        <w:rPr>
          <w:lang w:val="ru-RU"/>
        </w:rPr>
        <w:t xml:space="preserve">Лист </w:t>
      </w:r>
      <w:r>
        <w:rPr>
          <w:lang w:val="ru-RU"/>
        </w:rPr>
        <w:t>9</w:t>
      </w:r>
      <w:r w:rsidRPr="00BB1DD4">
        <w:rPr>
          <w:rFonts w:eastAsia="Times New Roman" w:cs="Times New Roman"/>
          <w:bCs/>
          <w:sz w:val="28"/>
          <w:szCs w:val="28"/>
          <w:lang w:val="ru-RU"/>
        </w:rPr>
        <w:t xml:space="preserve"> </w:t>
      </w:r>
      <w:r>
        <w:rPr>
          <w:noProof/>
          <w:lang w:val="ru-RU" w:eastAsia="ru-RU"/>
        </w:rPr>
        <w:drawing>
          <wp:inline distT="0" distB="0" distL="0" distR="0">
            <wp:extent cx="6497320" cy="6400800"/>
            <wp:effectExtent l="0" t="0" r="0" b="0"/>
            <wp:docPr id="8" name="Рисунок 8" descr="Озеро Архиерейское_лист_9_2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Озеро Архиерейское_лист_9_200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7320" cy="64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DD4" w:rsidRPr="00BB1DD4" w:rsidRDefault="00BB1DD4" w:rsidP="00BB1DD4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 w:rsidRPr="00BB1DD4">
        <w:rPr>
          <w:rFonts w:eastAsia="Times New Roman" w:cs="Times New Roman"/>
          <w:bCs/>
          <w:szCs w:val="24"/>
          <w:lang w:val="ru-RU"/>
        </w:rPr>
        <w:t xml:space="preserve">Масштаб </w:t>
      </w:r>
      <w:proofErr w:type="gramStart"/>
      <w:r w:rsidRPr="00BB1DD4">
        <w:rPr>
          <w:rFonts w:eastAsia="Times New Roman" w:cs="Times New Roman"/>
          <w:bCs/>
          <w:szCs w:val="24"/>
          <w:lang w:val="ru-RU"/>
        </w:rPr>
        <w:t>1 :</w:t>
      </w:r>
      <w:proofErr w:type="gramEnd"/>
      <w:r w:rsidRPr="00BB1DD4">
        <w:rPr>
          <w:rFonts w:eastAsia="Times New Roman" w:cs="Times New Roman"/>
          <w:bCs/>
          <w:szCs w:val="24"/>
          <w:lang w:val="ru-RU"/>
        </w:rPr>
        <w:t xml:space="preserve"> 2 000</w:t>
      </w:r>
    </w:p>
    <w:p w:rsidR="00BB1DD4" w:rsidRPr="00BB1DD4" w:rsidRDefault="00BB1DD4" w:rsidP="00BB1DD4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BB1DD4"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BB1DD4" w:rsidRPr="00BB1DD4" w:rsidRDefault="00BB1DD4" w:rsidP="00BB1DD4">
      <w:pPr>
        <w:tabs>
          <w:tab w:val="left" w:pos="1418"/>
        </w:tabs>
        <w:spacing w:after="0" w:line="240" w:lineRule="auto"/>
        <w:rPr>
          <w:rFonts w:eastAsia="Times New Roman" w:cs="Times New Roman"/>
          <w:lang w:val="ru-RU"/>
        </w:rPr>
      </w:pPr>
      <w:r w:rsidRPr="00BB1DD4">
        <w:rPr>
          <w:rFonts w:eastAsia="Times New Roman" w:cs="Times New Roman"/>
          <w:sz w:val="18"/>
          <w:szCs w:val="18"/>
          <w:lang w:val="ru-RU"/>
        </w:rPr>
        <w:t>•</w:t>
      </w:r>
      <w:r w:rsidRPr="00BB1DD4"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 w:rsidRPr="00BB1DD4">
        <w:rPr>
          <w:rFonts w:eastAsia="Times New Roman" w:cs="Times New Roman"/>
          <w:sz w:val="18"/>
          <w:szCs w:val="18"/>
          <w:lang w:val="ru-RU"/>
        </w:rPr>
        <w:t>145</w:t>
      </w:r>
      <w:r w:rsidRPr="00BB1DD4"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BB1DD4" w:rsidRP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89984" behindDoc="0" locked="0" layoutInCell="0" allowOverlap="1">
                <wp:simplePos x="0" y="0"/>
                <wp:positionH relativeFrom="margin">
                  <wp:posOffset>11430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0" b="0"/>
                <wp:wrapNone/>
                <wp:docPr id="30" name="Прямая соединительная линия 3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F4472B8" id="Прямая соединительная линия 30" o:spid="_x0000_s1026" style="position:absolute;z-index:25168998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45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BB1DD4">
        <w:rPr>
          <w:rFonts w:eastAsia="Times New Roman" w:cs="Times New Roman"/>
          <w:lang w:val="ru-RU"/>
        </w:rPr>
        <w:tab/>
        <w:t>– граница объекта</w:t>
      </w:r>
    </w:p>
    <w:p w:rsidR="00BB1DD4" w:rsidRP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/>
        <w:outlineLvl w:val="0"/>
        <w:rPr>
          <w:rFonts w:cs="Times New Roman"/>
          <w:lang w:val="ru-RU"/>
        </w:rPr>
      </w:pPr>
      <w:r>
        <w:rPr>
          <w:rFonts w:ascii="Calibri" w:hAnsi="Calibri" w:cs="Calibri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6985</wp:posOffset>
                </wp:positionH>
                <wp:positionV relativeFrom="paragraph">
                  <wp:posOffset>112395</wp:posOffset>
                </wp:positionV>
                <wp:extent cx="467995" cy="635"/>
                <wp:effectExtent l="12700" t="10795" r="14605" b="17145"/>
                <wp:wrapNone/>
                <wp:docPr id="29" name="Прямая соединительная линия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prstDash val="lgDashDot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A06C933" id="Прямая соединительная линия 29" o:spid="_x0000_s1026" style="position:absolute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55pt,8.85pt" to="37.4pt,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" strokecolor="gray [1629]" strokeweight="1.5pt">
                <v:stroke dashstyle="longDashDotDot"/>
              </v:line>
            </w:pict>
          </mc:Fallback>
        </mc:AlternateContent>
      </w:r>
      <w:r w:rsidRPr="00BB1DD4">
        <w:rPr>
          <w:rFonts w:cs="Times New Roman"/>
          <w:lang w:val="ru-RU"/>
        </w:rPr>
        <w:tab/>
        <w:t>– граница населенного пункта</w:t>
      </w:r>
      <w:r>
        <w:rPr>
          <w:noProof/>
          <w:lang w:val="ru-RU" w:eastAsia="ru-RU"/>
        </w:rPr>
        <w:drawing>
          <wp:anchor distT="0" distB="0" distL="0" distR="0" simplePos="0" relativeHeight="251619328" behindDoc="0" locked="0" layoutInCell="0" allowOverlap="1" wp14:anchorId="27DD773D" wp14:editId="76342969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17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B1DD4" w:rsidRPr="00BB1DD4" w:rsidRDefault="00BB1DD4" w:rsidP="00BB1DD4">
      <w:pPr>
        <w:tabs>
          <w:tab w:val="left" w:pos="1418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BB1DD4">
        <w:rPr>
          <w:rFonts w:eastAsia="Times New Roman" w:cs="Times New Roman"/>
          <w:lang w:val="ru-RU"/>
        </w:rPr>
        <w:tab/>
        <w:t>– граница земельного участка</w:t>
      </w:r>
    </w:p>
    <w:p w:rsidR="00BB1DD4" w:rsidRP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BB1DD4">
        <w:rPr>
          <w:rFonts w:eastAsia="Times New Roman" w:cs="Times New Roman"/>
          <w:b/>
          <w:color w:val="267300"/>
          <w:sz w:val="18"/>
          <w:szCs w:val="18"/>
          <w:lang w:val="ru-RU"/>
        </w:rPr>
        <w:t>16:24:050801</w:t>
      </w:r>
      <w:r w:rsidR="00EA38A4">
        <w:rPr>
          <w:rFonts w:eastAsia="Times New Roman" w:cs="Times New Roman"/>
          <w:szCs w:val="24"/>
          <w:lang w:val="ru-RU"/>
        </w:rPr>
        <w:tab/>
        <w:t>– номер кадастрового квартала</w:t>
      </w:r>
      <w:r w:rsidRPr="00BB1DD4">
        <w:rPr>
          <w:rFonts w:eastAsia="Times New Roman" w:cs="Times New Roman"/>
          <w:szCs w:val="24"/>
          <w:lang w:val="ru-RU"/>
        </w:rPr>
        <w:t xml:space="preserve"> </w:t>
      </w:r>
    </w:p>
    <w:p w:rsidR="00BB1DD4" w:rsidRP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EA38A4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:2441</w:t>
      </w:r>
      <w:r w:rsidRPr="00BB1DD4"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  <w:r w:rsidR="00EA38A4">
        <w:rPr>
          <w:rFonts w:eastAsia="Times New Roman" w:cs="Times New Roman"/>
          <w:szCs w:val="24"/>
          <w:lang w:val="ru-RU"/>
        </w:rPr>
        <w:t>.</w:t>
      </w:r>
    </w:p>
    <w:p w:rsidR="00BB1DD4" w:rsidRPr="00BB1DD4" w:rsidRDefault="00BB1DD4" w:rsidP="00BB1DD4">
      <w:pPr>
        <w:spacing w:after="0" w:line="240" w:lineRule="auto"/>
        <w:rPr>
          <w:rFonts w:eastAsia="Times New Roman" w:cs="Times New Roman"/>
          <w:szCs w:val="24"/>
          <w:lang w:val="ru-RU"/>
        </w:rPr>
      </w:pPr>
      <w:r w:rsidRPr="00BB1DD4">
        <w:rPr>
          <w:rFonts w:eastAsia="Times New Roman" w:cs="Times New Roman"/>
          <w:szCs w:val="24"/>
          <w:lang w:val="ru-RU"/>
        </w:rPr>
        <w:br w:type="page"/>
      </w:r>
    </w:p>
    <w:p w:rsidR="00BB1DD4" w:rsidRPr="00DE28DF" w:rsidRDefault="00BB1DD4" w:rsidP="00BB1DD4">
      <w:pPr>
        <w:spacing w:after="0"/>
        <w:jc w:val="center"/>
        <w:rPr>
          <w:lang w:val="ru-RU"/>
        </w:rPr>
      </w:pPr>
      <w:r w:rsidRPr="00DE28DF">
        <w:rPr>
          <w:rStyle w:val="BigStyle"/>
          <w:lang w:val="ru-RU"/>
        </w:rPr>
        <w:lastRenderedPageBreak/>
        <w:t>Раздел 4</w:t>
      </w:r>
    </w:p>
    <w:p w:rsidR="00BB1DD4" w:rsidRPr="00DE28DF" w:rsidRDefault="00BB1DD4" w:rsidP="00BB1DD4">
      <w:pPr>
        <w:spacing w:after="0"/>
        <w:jc w:val="center"/>
        <w:rPr>
          <w:lang w:val="ru-RU"/>
        </w:rPr>
      </w:pPr>
      <w:r w:rsidRPr="00DE28DF">
        <w:rPr>
          <w:rStyle w:val="BigStyle"/>
          <w:lang w:val="ru-RU"/>
        </w:rPr>
        <w:t xml:space="preserve">План границ объекта – </w:t>
      </w:r>
    </w:p>
    <w:p w:rsidR="00BB1DD4" w:rsidRPr="00DE28DF" w:rsidRDefault="00BB1DD4" w:rsidP="00BB1DD4">
      <w:pPr>
        <w:jc w:val="center"/>
        <w:rPr>
          <w:lang w:val="ru-RU"/>
        </w:rPr>
      </w:pPr>
      <w:r>
        <w:rPr>
          <w:rStyle w:val="BigStyle"/>
          <w:lang w:val="ru-RU"/>
        </w:rPr>
        <w:t>памятника</w:t>
      </w:r>
      <w:r w:rsidRPr="00DE28DF">
        <w:rPr>
          <w:rStyle w:val="BigStyle"/>
          <w:lang w:val="ru-RU"/>
        </w:rPr>
        <w:t xml:space="preserve"> природы регионального значения </w:t>
      </w:r>
      <w:r w:rsidR="00EA38A4">
        <w:rPr>
          <w:rStyle w:val="BigStyle"/>
          <w:lang w:val="ru-RU"/>
        </w:rPr>
        <w:t>«</w:t>
      </w:r>
      <w:r w:rsidRPr="00DE28DF">
        <w:rPr>
          <w:rStyle w:val="BigStyle"/>
          <w:lang w:val="ru-RU"/>
        </w:rPr>
        <w:t>Озеро Архиерейское</w:t>
      </w:r>
      <w:r w:rsidR="00EA38A4">
        <w:rPr>
          <w:rStyle w:val="BigStyle"/>
          <w:lang w:val="ru-RU"/>
        </w:rPr>
        <w:t>»</w:t>
      </w:r>
    </w:p>
    <w:p w:rsidR="00BB1DD4" w:rsidRPr="00E61003" w:rsidRDefault="00BB1DD4" w:rsidP="00BB1DD4">
      <w:pPr>
        <w:spacing w:line="360" w:lineRule="auto"/>
        <w:jc w:val="center"/>
        <w:outlineLvl w:val="0"/>
        <w:rPr>
          <w:rFonts w:eastAsia="Times New Roman" w:cs="Times New Roman"/>
          <w:szCs w:val="24"/>
          <w:lang w:val="ru-RU"/>
        </w:rPr>
      </w:pPr>
      <w:r w:rsidRPr="00BB1DD4">
        <w:rPr>
          <w:lang w:val="ru-RU"/>
        </w:rPr>
        <w:t xml:space="preserve">Лист </w:t>
      </w:r>
      <w:r>
        <w:rPr>
          <w:lang w:val="ru-RU"/>
        </w:rPr>
        <w:t>10</w:t>
      </w:r>
      <w:r>
        <w:rPr>
          <w:noProof/>
          <w:lang w:val="ru-RU" w:eastAsia="ru-RU"/>
        </w:rPr>
        <w:drawing>
          <wp:inline distT="0" distB="0" distL="0" distR="0">
            <wp:extent cx="6497320" cy="6400800"/>
            <wp:effectExtent l="0" t="0" r="0" b="0"/>
            <wp:docPr id="6" name="Рисунок 6" descr="Озеро Архиерейское_лист_10_2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Озеро Архиерейское_лист_10_200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7320" cy="64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DD4" w:rsidRPr="00BB1DD4" w:rsidRDefault="00BB1DD4" w:rsidP="00BB1DD4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 w:rsidRPr="00BB1DD4">
        <w:rPr>
          <w:rFonts w:eastAsia="Times New Roman" w:cs="Times New Roman"/>
          <w:bCs/>
          <w:szCs w:val="24"/>
          <w:lang w:val="ru-RU"/>
        </w:rPr>
        <w:t xml:space="preserve">Масштаб </w:t>
      </w:r>
      <w:proofErr w:type="gramStart"/>
      <w:r w:rsidRPr="00BB1DD4">
        <w:rPr>
          <w:rFonts w:eastAsia="Times New Roman" w:cs="Times New Roman"/>
          <w:bCs/>
          <w:szCs w:val="24"/>
          <w:lang w:val="ru-RU"/>
        </w:rPr>
        <w:t>1 :</w:t>
      </w:r>
      <w:proofErr w:type="gramEnd"/>
      <w:r w:rsidRPr="00BB1DD4">
        <w:rPr>
          <w:rFonts w:eastAsia="Times New Roman" w:cs="Times New Roman"/>
          <w:bCs/>
          <w:szCs w:val="24"/>
          <w:lang w:val="ru-RU"/>
        </w:rPr>
        <w:t xml:space="preserve"> 2 000</w:t>
      </w:r>
    </w:p>
    <w:p w:rsidR="00BB1DD4" w:rsidRPr="00BB1DD4" w:rsidRDefault="00BB1DD4" w:rsidP="00BB1DD4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BB1DD4"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BB1DD4" w:rsidRPr="00BB1DD4" w:rsidRDefault="00BB1DD4" w:rsidP="00BB1DD4">
      <w:pPr>
        <w:tabs>
          <w:tab w:val="left" w:pos="1418"/>
        </w:tabs>
        <w:spacing w:after="0" w:line="240" w:lineRule="auto"/>
        <w:rPr>
          <w:rFonts w:eastAsia="Times New Roman" w:cs="Times New Roman"/>
          <w:lang w:val="ru-RU"/>
        </w:rPr>
      </w:pPr>
      <w:r w:rsidRPr="00BB1DD4">
        <w:rPr>
          <w:rFonts w:eastAsia="Times New Roman" w:cs="Times New Roman"/>
          <w:sz w:val="18"/>
          <w:szCs w:val="18"/>
          <w:lang w:val="ru-RU"/>
        </w:rPr>
        <w:t>•</w:t>
      </w:r>
      <w:r w:rsidRPr="00BB1DD4"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 w:rsidRPr="00BB1DD4">
        <w:rPr>
          <w:rFonts w:eastAsia="Times New Roman" w:cs="Times New Roman"/>
          <w:sz w:val="18"/>
          <w:szCs w:val="18"/>
          <w:lang w:val="ru-RU"/>
        </w:rPr>
        <w:t>161</w:t>
      </w:r>
      <w:r w:rsidRPr="00BB1DD4"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BB1DD4" w:rsidRP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95104" behindDoc="0" locked="0" layoutInCell="0" allowOverlap="1">
                <wp:simplePos x="0" y="0"/>
                <wp:positionH relativeFrom="margin">
                  <wp:posOffset>11430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0" b="0"/>
                <wp:wrapNone/>
                <wp:docPr id="28" name="Прямая соединительная линия 2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0160663" id="Прямая соединительная линия 28" o:spid="_x0000_s1026" style="position:absolute;z-index:25169510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45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BB1DD4">
        <w:rPr>
          <w:rFonts w:eastAsia="Times New Roman" w:cs="Times New Roman"/>
          <w:lang w:val="ru-RU"/>
        </w:rPr>
        <w:tab/>
        <w:t>– граница объекта</w:t>
      </w:r>
    </w:p>
    <w:p w:rsidR="00BB1DD4" w:rsidRP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/>
        <w:outlineLvl w:val="0"/>
        <w:rPr>
          <w:rFonts w:cs="Times New Roman"/>
          <w:lang w:val="ru-RU"/>
        </w:rPr>
      </w:pPr>
      <w:r>
        <w:rPr>
          <w:rFonts w:ascii="Calibri" w:hAnsi="Calibri" w:cs="Calibri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6985</wp:posOffset>
                </wp:positionH>
                <wp:positionV relativeFrom="paragraph">
                  <wp:posOffset>112395</wp:posOffset>
                </wp:positionV>
                <wp:extent cx="467995" cy="635"/>
                <wp:effectExtent l="12700" t="17145" r="14605" b="10795"/>
                <wp:wrapNone/>
                <wp:docPr id="27" name="Прямая соединительная линия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prstDash val="lgDashDot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005B961" id="Прямая соединительная линия 27" o:spid="_x0000_s1026" style="position:absolute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55pt,8.85pt" to="37.4pt,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" strokecolor="gray [1629]" strokeweight="1.5pt">
                <v:stroke dashstyle="longDashDotDot"/>
              </v:line>
            </w:pict>
          </mc:Fallback>
        </mc:AlternateContent>
      </w:r>
      <w:r w:rsidRPr="00BB1DD4">
        <w:rPr>
          <w:rFonts w:cs="Times New Roman"/>
          <w:lang w:val="ru-RU"/>
        </w:rPr>
        <w:tab/>
        <w:t>– граница населенного пункта</w:t>
      </w:r>
    </w:p>
    <w:p w:rsidR="00BB1DD4" w:rsidRP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cs="Times New Roman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251625472" behindDoc="0" locked="0" layoutInCell="0" allowOverlap="1" wp14:anchorId="4A25A192" wp14:editId="20B444C5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21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alibri" w:hAnsi="Calibri" w:cs="Calibri"/>
          <w:noProof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00224" behindDoc="0" locked="0" layoutInCell="1" allowOverlap="1">
                <wp:simplePos x="0" y="0"/>
                <wp:positionH relativeFrom="margin">
                  <wp:posOffset>11430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0" b="0"/>
                <wp:wrapNone/>
                <wp:docPr id="26" name="Прямая соединительная линия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1783F7B" id="Прямая соединительная линия 26" o:spid="_x0000_s1026" style="position:absolute;z-index:25170022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5pt" to="37.75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BB1DD4">
        <w:rPr>
          <w:rFonts w:cs="Times New Roman"/>
          <w:sz w:val="18"/>
          <w:szCs w:val="18"/>
          <w:lang w:val="ru-RU"/>
        </w:rPr>
        <w:tab/>
      </w:r>
      <w:r w:rsidRPr="00BB1DD4">
        <w:rPr>
          <w:rFonts w:cs="Times New Roman"/>
          <w:lang w:val="ru-RU"/>
        </w:rPr>
        <w:t>– граница кадастрового квартала</w:t>
      </w:r>
    </w:p>
    <w:p w:rsidR="00BB1DD4" w:rsidRPr="00BB1DD4" w:rsidRDefault="00BB1DD4" w:rsidP="00BB1DD4">
      <w:pPr>
        <w:tabs>
          <w:tab w:val="left" w:pos="1418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BB1DD4">
        <w:rPr>
          <w:rFonts w:eastAsia="Times New Roman" w:cs="Times New Roman"/>
          <w:lang w:val="ru-RU"/>
        </w:rPr>
        <w:tab/>
        <w:t>– граница земельного участка</w:t>
      </w:r>
    </w:p>
    <w:p w:rsidR="00BB1DD4" w:rsidRP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BB1DD4">
        <w:rPr>
          <w:rFonts w:eastAsia="Times New Roman" w:cs="Times New Roman"/>
          <w:b/>
          <w:color w:val="267300"/>
          <w:sz w:val="18"/>
          <w:szCs w:val="18"/>
          <w:lang w:val="ru-RU"/>
        </w:rPr>
        <w:t>16:24:050801</w:t>
      </w:r>
      <w:r w:rsidR="00EA38A4">
        <w:rPr>
          <w:rFonts w:eastAsia="Times New Roman" w:cs="Times New Roman"/>
          <w:szCs w:val="24"/>
          <w:lang w:val="ru-RU"/>
        </w:rPr>
        <w:tab/>
        <w:t>– номер кадастрового квартала</w:t>
      </w:r>
    </w:p>
    <w:p w:rsidR="00BB1DD4" w:rsidRP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EA38A4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:2439</w:t>
      </w:r>
      <w:r w:rsidRPr="00BB1DD4"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  <w:r w:rsidR="00EA38A4">
        <w:rPr>
          <w:rFonts w:eastAsia="Times New Roman" w:cs="Times New Roman"/>
          <w:szCs w:val="24"/>
          <w:lang w:val="ru-RU"/>
        </w:rPr>
        <w:t>.</w:t>
      </w:r>
    </w:p>
    <w:p w:rsidR="00BB1DD4" w:rsidRPr="00DE28DF" w:rsidRDefault="00BB1DD4" w:rsidP="00BB1DD4">
      <w:pPr>
        <w:spacing w:after="0"/>
        <w:jc w:val="center"/>
        <w:rPr>
          <w:lang w:val="ru-RU"/>
        </w:rPr>
      </w:pPr>
      <w:r w:rsidRPr="00DE28DF">
        <w:rPr>
          <w:rStyle w:val="BigStyle"/>
          <w:lang w:val="ru-RU"/>
        </w:rPr>
        <w:lastRenderedPageBreak/>
        <w:t>Раздел 4</w:t>
      </w:r>
    </w:p>
    <w:p w:rsidR="00BB1DD4" w:rsidRPr="00DE28DF" w:rsidRDefault="00BB1DD4" w:rsidP="00BB1DD4">
      <w:pPr>
        <w:spacing w:after="0"/>
        <w:jc w:val="center"/>
        <w:rPr>
          <w:lang w:val="ru-RU"/>
        </w:rPr>
      </w:pPr>
      <w:r w:rsidRPr="00DE28DF">
        <w:rPr>
          <w:rStyle w:val="BigStyle"/>
          <w:lang w:val="ru-RU"/>
        </w:rPr>
        <w:t xml:space="preserve">План границ объекта – </w:t>
      </w:r>
    </w:p>
    <w:p w:rsidR="00BB1DD4" w:rsidRPr="00DE28DF" w:rsidRDefault="00BB1DD4" w:rsidP="00BB1DD4">
      <w:pPr>
        <w:jc w:val="center"/>
        <w:rPr>
          <w:lang w:val="ru-RU"/>
        </w:rPr>
      </w:pPr>
      <w:r>
        <w:rPr>
          <w:rStyle w:val="BigStyle"/>
          <w:lang w:val="ru-RU"/>
        </w:rPr>
        <w:t>памятника</w:t>
      </w:r>
      <w:r w:rsidRPr="00DE28DF">
        <w:rPr>
          <w:rStyle w:val="BigStyle"/>
          <w:lang w:val="ru-RU"/>
        </w:rPr>
        <w:t xml:space="preserve"> природы регионального значения </w:t>
      </w:r>
      <w:r w:rsidR="00EA38A4">
        <w:rPr>
          <w:rStyle w:val="BigStyle"/>
          <w:lang w:val="ru-RU"/>
        </w:rPr>
        <w:t>«</w:t>
      </w:r>
      <w:r w:rsidRPr="00DE28DF">
        <w:rPr>
          <w:rStyle w:val="BigStyle"/>
          <w:lang w:val="ru-RU"/>
        </w:rPr>
        <w:t>Озеро Архиерейское</w:t>
      </w:r>
      <w:r w:rsidR="00EA38A4">
        <w:rPr>
          <w:rStyle w:val="BigStyle"/>
          <w:lang w:val="ru-RU"/>
        </w:rPr>
        <w:t>»</w:t>
      </w:r>
    </w:p>
    <w:p w:rsidR="00BB1DD4" w:rsidRPr="00E61003" w:rsidRDefault="00BB1DD4" w:rsidP="00BB1DD4">
      <w:pPr>
        <w:spacing w:line="360" w:lineRule="auto"/>
        <w:jc w:val="center"/>
        <w:outlineLvl w:val="0"/>
        <w:rPr>
          <w:rFonts w:eastAsia="Times New Roman" w:cs="Times New Roman"/>
          <w:szCs w:val="24"/>
          <w:lang w:val="ru-RU"/>
        </w:rPr>
      </w:pPr>
      <w:r w:rsidRPr="00BB1DD4">
        <w:rPr>
          <w:lang w:val="ru-RU"/>
        </w:rPr>
        <w:t xml:space="preserve">Лист </w:t>
      </w:r>
      <w:r>
        <w:rPr>
          <w:lang w:val="ru-RU"/>
        </w:rPr>
        <w:t>11</w:t>
      </w:r>
      <w:r w:rsidRPr="00BB1DD4">
        <w:rPr>
          <w:rFonts w:eastAsia="Times New Roman" w:cs="Times New Roman"/>
          <w:bCs/>
          <w:sz w:val="28"/>
          <w:szCs w:val="28"/>
          <w:lang w:val="ru-RU"/>
        </w:rPr>
        <w:t xml:space="preserve"> </w:t>
      </w:r>
      <w:r>
        <w:rPr>
          <w:noProof/>
          <w:lang w:val="ru-RU" w:eastAsia="ru-RU"/>
        </w:rPr>
        <w:drawing>
          <wp:inline distT="0" distB="0" distL="0" distR="0">
            <wp:extent cx="6497320" cy="6352540"/>
            <wp:effectExtent l="0" t="0" r="0" b="0"/>
            <wp:docPr id="2" name="Рисунок 2" descr="Озеро Архиерейское_лист_11_2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Озеро Архиерейское_лист_11_200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7320" cy="635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DD4" w:rsidRPr="00BB1DD4" w:rsidRDefault="00BB1DD4" w:rsidP="00BB1DD4">
      <w:pPr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 w:rsidRPr="00BB1DD4">
        <w:rPr>
          <w:rFonts w:eastAsia="Times New Roman" w:cs="Times New Roman"/>
          <w:bCs/>
          <w:szCs w:val="24"/>
          <w:lang w:val="ru-RU"/>
        </w:rPr>
        <w:t xml:space="preserve">Масштаб </w:t>
      </w:r>
      <w:proofErr w:type="gramStart"/>
      <w:r w:rsidRPr="00BB1DD4">
        <w:rPr>
          <w:rFonts w:eastAsia="Times New Roman" w:cs="Times New Roman"/>
          <w:bCs/>
          <w:szCs w:val="24"/>
          <w:lang w:val="ru-RU"/>
        </w:rPr>
        <w:t>1 :</w:t>
      </w:r>
      <w:proofErr w:type="gramEnd"/>
      <w:r w:rsidRPr="00BB1DD4">
        <w:rPr>
          <w:rFonts w:eastAsia="Times New Roman" w:cs="Times New Roman"/>
          <w:bCs/>
          <w:szCs w:val="24"/>
          <w:lang w:val="ru-RU"/>
        </w:rPr>
        <w:t xml:space="preserve"> 2 000</w:t>
      </w:r>
    </w:p>
    <w:p w:rsidR="00BB1DD4" w:rsidRPr="00BB1DD4" w:rsidRDefault="00BB1DD4" w:rsidP="00BB1DD4">
      <w:pPr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BB1DD4"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BB1DD4" w:rsidRPr="00BB1DD4" w:rsidRDefault="00BB1DD4" w:rsidP="00BB1DD4">
      <w:pPr>
        <w:tabs>
          <w:tab w:val="left" w:pos="1418"/>
        </w:tabs>
        <w:spacing w:after="0" w:line="240" w:lineRule="auto"/>
        <w:rPr>
          <w:rFonts w:eastAsia="Times New Roman" w:cs="Times New Roman"/>
          <w:lang w:val="ru-RU"/>
        </w:rPr>
      </w:pPr>
      <w:r w:rsidRPr="00BB1DD4">
        <w:rPr>
          <w:rFonts w:eastAsia="Times New Roman" w:cs="Times New Roman"/>
          <w:sz w:val="18"/>
          <w:szCs w:val="18"/>
          <w:lang w:val="ru-RU"/>
        </w:rPr>
        <w:t>•</w:t>
      </w:r>
      <w:r w:rsidRPr="00BB1DD4"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 w:rsidRPr="00BB1DD4">
        <w:rPr>
          <w:rFonts w:eastAsia="Times New Roman" w:cs="Times New Roman"/>
          <w:sz w:val="18"/>
          <w:szCs w:val="18"/>
          <w:lang w:val="ru-RU"/>
        </w:rPr>
        <w:t>184</w:t>
      </w:r>
      <w:r w:rsidRPr="00BB1DD4"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BB1DD4" w:rsidRP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>
        <w:rPr>
          <w:rFonts w:ascii="Calibri" w:eastAsia="Calibri" w:hAnsi="Calibri" w:cs="Calibri"/>
          <w:noProof/>
          <w:sz w:val="22"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02272" behindDoc="0" locked="0" layoutInCell="0" allowOverlap="1">
                <wp:simplePos x="0" y="0"/>
                <wp:positionH relativeFrom="margin">
                  <wp:posOffset>11430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0" b="0"/>
                <wp:wrapNone/>
                <wp:docPr id="32" name="Прямая соединительная линия 3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2957F74" id="Прямая соединительная линия 32" o:spid="_x0000_s1026" style="position:absolute;z-index:251702272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45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BB1DD4">
        <w:rPr>
          <w:rFonts w:eastAsia="Times New Roman" w:cs="Times New Roman"/>
          <w:lang w:val="ru-RU"/>
        </w:rPr>
        <w:tab/>
        <w:t>– граница объекта</w:t>
      </w:r>
    </w:p>
    <w:p w:rsidR="00BB1DD4" w:rsidRP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/>
        <w:outlineLvl w:val="0"/>
        <w:rPr>
          <w:rFonts w:cs="Times New Roman"/>
          <w:lang w:val="ru-RU"/>
        </w:rPr>
      </w:pPr>
      <w:r>
        <w:rPr>
          <w:rFonts w:ascii="Calibri" w:hAnsi="Calibri" w:cs="Calibri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6985</wp:posOffset>
                </wp:positionH>
                <wp:positionV relativeFrom="paragraph">
                  <wp:posOffset>112395</wp:posOffset>
                </wp:positionV>
                <wp:extent cx="467995" cy="635"/>
                <wp:effectExtent l="12700" t="17145" r="14605" b="10795"/>
                <wp:wrapNone/>
                <wp:docPr id="25" name="Прямая соединительная линия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prstDash val="lgDashDot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109767" id="Прямая соединительная линия 25" o:spid="_x0000_s1026" style="position:absolute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55pt,8.85pt" to="37.4pt,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" strokecolor="gray [1629]" strokeweight="1.5pt">
                <v:stroke dashstyle="longDashDotDot"/>
              </v:line>
            </w:pict>
          </mc:Fallback>
        </mc:AlternateContent>
      </w:r>
      <w:r w:rsidRPr="00BB1DD4">
        <w:rPr>
          <w:rFonts w:cs="Times New Roman"/>
          <w:lang w:val="ru-RU"/>
        </w:rPr>
        <w:tab/>
        <w:t>– граница населенного пункта</w:t>
      </w:r>
    </w:p>
    <w:p w:rsidR="00BB1DD4" w:rsidRP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cs="Times New Roman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251628544" behindDoc="0" locked="0" layoutInCell="0" allowOverlap="1" wp14:anchorId="3EBEEE2B" wp14:editId="3DC3AEBA">
            <wp:simplePos x="0" y="0"/>
            <wp:positionH relativeFrom="margin">
              <wp:posOffset>-29326</wp:posOffset>
            </wp:positionH>
            <wp:positionV relativeFrom="paragraph">
              <wp:posOffset>193502</wp:posOffset>
            </wp:positionV>
            <wp:extent cx="547200" cy="154800"/>
            <wp:effectExtent l="0" t="0" r="0" b="0"/>
            <wp:wrapNone/>
            <wp:docPr id="22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alibri" w:hAnsi="Calibri" w:cs="Calibri"/>
          <w:noProof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704320" behindDoc="0" locked="0" layoutInCell="1" allowOverlap="1">
                <wp:simplePos x="0" y="0"/>
                <wp:positionH relativeFrom="margin">
                  <wp:posOffset>11430</wp:posOffset>
                </wp:positionH>
                <wp:positionV relativeFrom="paragraph">
                  <wp:posOffset>107949</wp:posOffset>
                </wp:positionV>
                <wp:extent cx="467995" cy="0"/>
                <wp:effectExtent l="0" t="0" r="0" b="0"/>
                <wp:wrapNone/>
                <wp:docPr id="44" name="Прямая соединительная линия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2E730DB" id="Прямая соединительная линия 44" o:spid="_x0000_s1026" style="position:absolute;z-index:251704320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5pt" to="37.75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BB1DD4">
        <w:rPr>
          <w:rFonts w:cs="Times New Roman"/>
          <w:sz w:val="18"/>
          <w:szCs w:val="18"/>
          <w:lang w:val="ru-RU"/>
        </w:rPr>
        <w:tab/>
      </w:r>
      <w:r w:rsidRPr="00BB1DD4">
        <w:rPr>
          <w:rFonts w:cs="Times New Roman"/>
          <w:lang w:val="ru-RU"/>
        </w:rPr>
        <w:t>– граница кадастрового квартала</w:t>
      </w:r>
    </w:p>
    <w:p w:rsidR="00BB1DD4" w:rsidRPr="00BB1DD4" w:rsidRDefault="00BB1DD4" w:rsidP="00BB1DD4">
      <w:pPr>
        <w:tabs>
          <w:tab w:val="left" w:pos="1418"/>
        </w:tabs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BB1DD4">
        <w:rPr>
          <w:rFonts w:eastAsia="Times New Roman" w:cs="Times New Roman"/>
          <w:lang w:val="ru-RU"/>
        </w:rPr>
        <w:tab/>
        <w:t>– граница земельного участка</w:t>
      </w:r>
    </w:p>
    <w:p w:rsidR="00BB1DD4" w:rsidRPr="00BB1DD4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BB1DD4">
        <w:rPr>
          <w:rFonts w:eastAsia="Times New Roman" w:cs="Times New Roman"/>
          <w:b/>
          <w:color w:val="267300"/>
          <w:sz w:val="18"/>
          <w:szCs w:val="18"/>
          <w:lang w:val="ru-RU"/>
        </w:rPr>
        <w:t>16:24:050801</w:t>
      </w:r>
      <w:r w:rsidRPr="00BB1DD4">
        <w:rPr>
          <w:rFonts w:eastAsia="Times New Roman" w:cs="Times New Roman"/>
          <w:szCs w:val="24"/>
          <w:lang w:val="ru-RU"/>
        </w:rPr>
        <w:tab/>
        <w:t xml:space="preserve">– номер кадастрового квартала </w:t>
      </w:r>
    </w:p>
    <w:p w:rsidR="004254B4" w:rsidRPr="00E46BA7" w:rsidRDefault="00BB1DD4" w:rsidP="00BB1DD4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F11A3C">
        <w:rPr>
          <w:rFonts w:eastAsia="Times New Roman" w:cs="Times New Roman"/>
          <w:b/>
          <w:color w:val="267300"/>
          <w:w w:val="90"/>
          <w:sz w:val="16"/>
          <w:szCs w:val="16"/>
        </w:rPr>
        <w:t>:</w:t>
      </w:r>
      <w:r w:rsidRPr="00EA38A4">
        <w:rPr>
          <w:rFonts w:eastAsia="Times New Roman" w:cs="Times New Roman"/>
          <w:b/>
          <w:color w:val="267300"/>
          <w:w w:val="90"/>
          <w:sz w:val="18"/>
          <w:szCs w:val="16"/>
        </w:rPr>
        <w:t>12529</w:t>
      </w:r>
      <w:r w:rsidRPr="004A62F0">
        <w:rPr>
          <w:rFonts w:eastAsia="Times New Roman" w:cs="Times New Roman"/>
          <w:szCs w:val="24"/>
        </w:rPr>
        <w:tab/>
        <w:t xml:space="preserve">– </w:t>
      </w:r>
      <w:proofErr w:type="spellStart"/>
      <w:r w:rsidRPr="004A62F0">
        <w:rPr>
          <w:rFonts w:eastAsia="Times New Roman" w:cs="Times New Roman"/>
          <w:szCs w:val="24"/>
        </w:rPr>
        <w:t>кадастровый</w:t>
      </w:r>
      <w:proofErr w:type="spellEnd"/>
      <w:r w:rsidRPr="004A62F0">
        <w:rPr>
          <w:rFonts w:eastAsia="Times New Roman" w:cs="Times New Roman"/>
          <w:szCs w:val="24"/>
        </w:rPr>
        <w:t xml:space="preserve"> </w:t>
      </w:r>
      <w:proofErr w:type="spellStart"/>
      <w:r w:rsidRPr="004A62F0">
        <w:rPr>
          <w:rFonts w:eastAsia="Times New Roman" w:cs="Times New Roman"/>
          <w:szCs w:val="24"/>
        </w:rPr>
        <w:t>номер</w:t>
      </w:r>
      <w:proofErr w:type="spellEnd"/>
      <w:r w:rsidRPr="004A62F0">
        <w:rPr>
          <w:rFonts w:eastAsia="Times New Roman" w:cs="Times New Roman"/>
          <w:szCs w:val="24"/>
        </w:rPr>
        <w:t xml:space="preserve"> </w:t>
      </w:r>
      <w:proofErr w:type="spellStart"/>
      <w:r w:rsidRPr="004A62F0">
        <w:rPr>
          <w:rFonts w:eastAsia="Times New Roman" w:cs="Times New Roman"/>
          <w:szCs w:val="24"/>
        </w:rPr>
        <w:t>земельного</w:t>
      </w:r>
      <w:proofErr w:type="spellEnd"/>
      <w:r w:rsidRPr="004A62F0">
        <w:rPr>
          <w:rFonts w:eastAsia="Times New Roman" w:cs="Times New Roman"/>
          <w:szCs w:val="24"/>
        </w:rPr>
        <w:t xml:space="preserve"> </w:t>
      </w:r>
      <w:proofErr w:type="spellStart"/>
      <w:r w:rsidRPr="004A62F0">
        <w:rPr>
          <w:rFonts w:eastAsia="Times New Roman" w:cs="Times New Roman"/>
          <w:szCs w:val="24"/>
        </w:rPr>
        <w:t>участка</w:t>
      </w:r>
      <w:proofErr w:type="spellEnd"/>
      <w:r w:rsidR="00E46BA7">
        <w:rPr>
          <w:rFonts w:eastAsia="Times New Roman" w:cs="Times New Roman"/>
          <w:szCs w:val="24"/>
          <w:lang w:val="ru-RU"/>
        </w:rPr>
        <w:t>.</w:t>
      </w:r>
    </w:p>
    <w:p w:rsidR="004254B4" w:rsidRPr="004254B4" w:rsidRDefault="004254B4" w:rsidP="004254B4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jc w:val="center"/>
        <w:outlineLvl w:val="0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szCs w:val="24"/>
          <w:lang w:val="ru-RU"/>
        </w:rPr>
        <w:t>___________________________</w:t>
      </w:r>
      <w:bookmarkStart w:id="6" w:name="_GoBack"/>
      <w:bookmarkEnd w:id="6"/>
    </w:p>
    <w:sectPr w:rsidR="004254B4" w:rsidRPr="004254B4" w:rsidSect="002E23EE">
      <w:headerReference w:type="default" r:id="rId21"/>
      <w:type w:val="continuous"/>
      <w:pgSz w:w="11906" w:h="16838"/>
      <w:pgMar w:top="1134" w:right="567" w:bottom="624" w:left="1134" w:header="567" w:footer="720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C3006" w:rsidRDefault="00CC3006">
      <w:pPr>
        <w:spacing w:after="0" w:line="240" w:lineRule="auto"/>
      </w:pPr>
      <w:r>
        <w:separator/>
      </w:r>
    </w:p>
  </w:endnote>
  <w:endnote w:type="continuationSeparator" w:id="0">
    <w:p w:rsidR="00CC3006" w:rsidRDefault="00CC30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cho">
    <w:altName w:val="Yu Gothic UI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309020205020404"/>
    <w:charset w:val="00"/>
    <w:family w:val="modern"/>
    <w:pitch w:val="fixed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C3006" w:rsidRDefault="00CC3006">
      <w:pPr>
        <w:spacing w:after="0" w:line="240" w:lineRule="auto"/>
      </w:pPr>
      <w:r>
        <w:separator/>
      </w:r>
    </w:p>
  </w:footnote>
  <w:footnote w:type="continuationSeparator" w:id="0">
    <w:p w:rsidR="00CC3006" w:rsidRDefault="00CC30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C3006" w:rsidRDefault="00CC3006">
    <w:pPr>
      <w:pStyle w:val="a5"/>
      <w:jc w:val="center"/>
    </w:pPr>
    <w:r>
      <w:fldChar w:fldCharType="begin"/>
    </w:r>
    <w:r>
      <w:instrText>PAGE</w:instrText>
    </w:r>
    <w:r>
      <w:fldChar w:fldCharType="separate"/>
    </w:r>
    <w:r w:rsidR="005D70C6">
      <w:rPr>
        <w:noProof/>
      </w:rPr>
      <w:t>19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7730"/>
    <w:rsid w:val="00034616"/>
    <w:rsid w:val="0006063C"/>
    <w:rsid w:val="001064FA"/>
    <w:rsid w:val="00131C69"/>
    <w:rsid w:val="0015074B"/>
    <w:rsid w:val="00244D7D"/>
    <w:rsid w:val="0029639D"/>
    <w:rsid w:val="002E23EE"/>
    <w:rsid w:val="00326F90"/>
    <w:rsid w:val="004254B4"/>
    <w:rsid w:val="00485B98"/>
    <w:rsid w:val="005D70C6"/>
    <w:rsid w:val="006471E3"/>
    <w:rsid w:val="00651064"/>
    <w:rsid w:val="008E1864"/>
    <w:rsid w:val="00AA1D8D"/>
    <w:rsid w:val="00B47730"/>
    <w:rsid w:val="00BB1DD4"/>
    <w:rsid w:val="00CB0664"/>
    <w:rsid w:val="00CC3006"/>
    <w:rsid w:val="00DE28DF"/>
    <w:rsid w:val="00E46BA7"/>
    <w:rsid w:val="00E55D7E"/>
    <w:rsid w:val="00E61003"/>
    <w:rsid w:val="00E94CF6"/>
    <w:rsid w:val="00EA38A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147D9961"/>
  <w14:defaultImageDpi w14:val="300"/>
  <w15:docId w15:val="{942A0006-285A-44C7-BEEC-34C27416C2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BB1DD4"/>
    <w:rPr>
      <w:rFonts w:ascii="Times New Roman" w:hAnsi="Times New Roman"/>
      <w:sz w:val="24"/>
    </w:rPr>
  </w:style>
  <w:style w:type="paragraph" w:styleId="1">
    <w:name w:val="heading 1"/>
    <w:basedOn w:val="a1"/>
    <w:next w:val="a1"/>
    <w:link w:val="10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E618BF"/>
  </w:style>
  <w:style w:type="paragraph" w:styleId="a7">
    <w:name w:val="footer"/>
    <w:basedOn w:val="a1"/>
    <w:link w:val="a8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E618BF"/>
  </w:style>
  <w:style w:type="paragraph" w:styleId="a9">
    <w:name w:val="No Spacing"/>
    <w:uiPriority w:val="1"/>
    <w:qFormat/>
    <w:rsid w:val="00FC693F"/>
    <w:pPr>
      <w:spacing w:after="0" w:line="240" w:lineRule="auto"/>
    </w:pPr>
  </w:style>
  <w:style w:type="character" w:customStyle="1" w:styleId="10">
    <w:name w:val="Заголовок 1 Знак"/>
    <w:basedOn w:val="a2"/>
    <w:link w:val="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Заголовок 2 Знак"/>
    <w:basedOn w:val="a2"/>
    <w:link w:val="2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Заголовок 3 Знак"/>
    <w:basedOn w:val="a2"/>
    <w:link w:val="3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a">
    <w:name w:val="Title"/>
    <w:basedOn w:val="a1"/>
    <w:next w:val="a1"/>
    <w:link w:val="ab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Заголовок Знак"/>
    <w:basedOn w:val="a2"/>
    <w:link w:val="a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c">
    <w:name w:val="Subtitle"/>
    <w:basedOn w:val="a1"/>
    <w:next w:val="a1"/>
    <w:link w:val="ad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ad">
    <w:name w:val="Подзаголовок Знак"/>
    <w:basedOn w:val="a2"/>
    <w:link w:val="ac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e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f">
    <w:name w:val="Body Text"/>
    <w:basedOn w:val="a1"/>
    <w:link w:val="af0"/>
    <w:uiPriority w:val="99"/>
    <w:unhideWhenUsed/>
    <w:rsid w:val="00AA1D8D"/>
    <w:pPr>
      <w:spacing w:after="120"/>
    </w:pPr>
  </w:style>
  <w:style w:type="character" w:customStyle="1" w:styleId="af0">
    <w:name w:val="Основной текст Знак"/>
    <w:basedOn w:val="a2"/>
    <w:link w:val="af"/>
    <w:uiPriority w:val="99"/>
    <w:rsid w:val="00AA1D8D"/>
  </w:style>
  <w:style w:type="paragraph" w:styleId="23">
    <w:name w:val="Body Text 2"/>
    <w:basedOn w:val="a1"/>
    <w:link w:val="24"/>
    <w:uiPriority w:val="99"/>
    <w:unhideWhenUsed/>
    <w:rsid w:val="00AA1D8D"/>
    <w:pPr>
      <w:spacing w:after="120" w:line="480" w:lineRule="auto"/>
    </w:pPr>
  </w:style>
  <w:style w:type="character" w:customStyle="1" w:styleId="24">
    <w:name w:val="Основной текст 2 Знак"/>
    <w:basedOn w:val="a2"/>
    <w:link w:val="23"/>
    <w:uiPriority w:val="99"/>
    <w:rsid w:val="00AA1D8D"/>
  </w:style>
  <w:style w:type="paragraph" w:styleId="33">
    <w:name w:val="Body Text 3"/>
    <w:basedOn w:val="a1"/>
    <w:link w:val="34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2"/>
    <w:link w:val="33"/>
    <w:uiPriority w:val="99"/>
    <w:rsid w:val="00AA1D8D"/>
    <w:rPr>
      <w:sz w:val="16"/>
      <w:szCs w:val="16"/>
    </w:rPr>
  </w:style>
  <w:style w:type="paragraph" w:styleId="af1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5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5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5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7"/>
      </w:numPr>
      <w:contextualSpacing/>
    </w:pPr>
  </w:style>
  <w:style w:type="paragraph" w:styleId="af2">
    <w:name w:val="List Continue"/>
    <w:basedOn w:val="a1"/>
    <w:uiPriority w:val="99"/>
    <w:unhideWhenUsed/>
    <w:rsid w:val="0029639D"/>
    <w:pPr>
      <w:spacing w:after="120"/>
      <w:ind w:left="360"/>
      <w:contextualSpacing/>
    </w:pPr>
  </w:style>
  <w:style w:type="paragraph" w:styleId="26">
    <w:name w:val="List Continue 2"/>
    <w:basedOn w:val="a1"/>
    <w:uiPriority w:val="99"/>
    <w:unhideWhenUsed/>
    <w:rsid w:val="0029639D"/>
    <w:pPr>
      <w:spacing w:after="120"/>
      <w:ind w:left="720"/>
      <w:contextualSpacing/>
    </w:pPr>
  </w:style>
  <w:style w:type="paragraph" w:styleId="36">
    <w:name w:val="List Continue 3"/>
    <w:basedOn w:val="a1"/>
    <w:uiPriority w:val="99"/>
    <w:unhideWhenUsed/>
    <w:rsid w:val="0029639D"/>
    <w:pPr>
      <w:spacing w:after="120"/>
      <w:ind w:left="1080"/>
      <w:contextualSpacing/>
    </w:pPr>
  </w:style>
  <w:style w:type="paragraph" w:styleId="af3">
    <w:name w:val="macro"/>
    <w:link w:val="af4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af4">
    <w:name w:val="Текст макроса Знак"/>
    <w:basedOn w:val="a2"/>
    <w:link w:val="af3"/>
    <w:uiPriority w:val="99"/>
    <w:rsid w:val="0029639D"/>
    <w:rPr>
      <w:rFonts w:ascii="Courier" w:hAnsi="Courier"/>
      <w:sz w:val="20"/>
      <w:szCs w:val="20"/>
    </w:rPr>
  </w:style>
  <w:style w:type="paragraph" w:styleId="27">
    <w:name w:val="Quote"/>
    <w:basedOn w:val="a1"/>
    <w:next w:val="a1"/>
    <w:link w:val="28"/>
    <w:uiPriority w:val="29"/>
    <w:qFormat/>
    <w:rsid w:val="00FC693F"/>
    <w:rPr>
      <w:i/>
      <w:iCs/>
      <w:color w:val="000000" w:themeColor="text1"/>
    </w:rPr>
  </w:style>
  <w:style w:type="character" w:customStyle="1" w:styleId="28">
    <w:name w:val="Цитата 2 Знак"/>
    <w:basedOn w:val="a2"/>
    <w:link w:val="27"/>
    <w:uiPriority w:val="29"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2"/>
    <w:link w:val="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2"/>
    <w:link w:val="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5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6">
    <w:name w:val="Strong"/>
    <w:basedOn w:val="a2"/>
    <w:uiPriority w:val="22"/>
    <w:qFormat/>
    <w:rsid w:val="00FC693F"/>
    <w:rPr>
      <w:b/>
      <w:bCs/>
    </w:rPr>
  </w:style>
  <w:style w:type="character" w:styleId="af7">
    <w:name w:val="Emphasis"/>
    <w:basedOn w:val="a2"/>
    <w:uiPriority w:val="20"/>
    <w:qFormat/>
    <w:rsid w:val="00FC693F"/>
    <w:rPr>
      <w:i/>
      <w:iCs/>
    </w:rPr>
  </w:style>
  <w:style w:type="paragraph" w:styleId="af8">
    <w:name w:val="Intense Quote"/>
    <w:basedOn w:val="a1"/>
    <w:next w:val="a1"/>
    <w:link w:val="af9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9">
    <w:name w:val="Выделенная цитата Знак"/>
    <w:basedOn w:val="a2"/>
    <w:link w:val="af8"/>
    <w:uiPriority w:val="30"/>
    <w:rsid w:val="00FC693F"/>
    <w:rPr>
      <w:b/>
      <w:bCs/>
      <w:i/>
      <w:iCs/>
      <w:color w:val="4F81BD" w:themeColor="accent1"/>
    </w:rPr>
  </w:style>
  <w:style w:type="character" w:styleId="afa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b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c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d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e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aff">
    <w:name w:val="TOC Heading"/>
    <w:basedOn w:val="1"/>
    <w:next w:val="a1"/>
    <w:uiPriority w:val="39"/>
    <w:semiHidden/>
    <w:unhideWhenUsed/>
    <w:qFormat/>
    <w:rsid w:val="00FC693F"/>
    <w:pPr>
      <w:outlineLvl w:val="9"/>
    </w:pPr>
  </w:style>
  <w:style w:type="table" w:styleId="aff0">
    <w:name w:val="Table Grid"/>
    <w:basedOn w:val="a3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1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2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3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9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a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b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4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5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6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7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customStyle="1" w:styleId="BigStyle">
    <w:name w:val="BigStyle"/>
    <w:rPr>
      <w:rFonts w:ascii="Times New Roman" w:hAnsi="Times New Roman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D9A858E2-02D8-4B3D-8303-E1518A5F99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19</Pages>
  <Words>2997</Words>
  <Characters>17086</Characters>
  <Application>Microsoft Office Word</Application>
  <DocSecurity>0</DocSecurity>
  <Lines>142</Lines>
  <Paragraphs>40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20043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Admin</cp:lastModifiedBy>
  <cp:revision>3</cp:revision>
  <dcterms:created xsi:type="dcterms:W3CDTF">2026-03-02T07:45:00Z</dcterms:created>
  <dcterms:modified xsi:type="dcterms:W3CDTF">2026-03-02T07:50:00Z</dcterms:modified>
  <cp:category/>
</cp:coreProperties>
</file>